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4"/>
        <w:gridCol w:w="4612"/>
      </w:tblGrid>
      <w:tr w:rsidR="002F0D82" w:rsidRPr="00247279" w:rsidTr="008A27CA">
        <w:tc>
          <w:tcPr>
            <w:tcW w:w="4674" w:type="dxa"/>
          </w:tcPr>
          <w:p w:rsidR="002F0D82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B62CE">
              <w:rPr>
                <w:color w:val="000000"/>
                <w:sz w:val="20"/>
                <w:szCs w:val="20"/>
              </w:rPr>
              <w:t>УДК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631.3:331.45:681.84/.85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B62CE">
              <w:rPr>
                <w:color w:val="000000"/>
                <w:sz w:val="20"/>
                <w:szCs w:val="20"/>
              </w:rPr>
              <w:t>05.00.00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Технические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науки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2F0D82" w:rsidRPr="000B62CE" w:rsidRDefault="002F0D82" w:rsidP="008A27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СРАВНЕНИЕ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СПЕКТРОГРАММ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НАИБОЛЕЕ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АКУСТИЧЕСКИ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НАГРУЖЕНН</w:t>
            </w:r>
            <w:r w:rsidRPr="000B62CE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Х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РЕЖИМОВ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РАБОТЫ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0B62C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КОМБАЙНОВ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B62CE">
              <w:rPr>
                <w:color w:val="000000"/>
                <w:sz w:val="20"/>
                <w:szCs w:val="20"/>
              </w:rPr>
              <w:t>Гайда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Анна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Станиславовна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B62CE">
              <w:rPr>
                <w:color w:val="000000"/>
                <w:sz w:val="20"/>
                <w:szCs w:val="20"/>
              </w:rPr>
              <w:t>аспирантка</w:t>
            </w:r>
          </w:p>
          <w:p w:rsidR="002F0D82" w:rsidRPr="008A27CA" w:rsidRDefault="002F0D82" w:rsidP="008A27CA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8E16B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8E16B4">
              <w:rPr>
                <w:rFonts w:ascii="Times New Roman" w:hAnsi="Times New Roman"/>
                <w:color w:val="000000"/>
                <w:sz w:val="20"/>
                <w:szCs w:val="20"/>
              </w:rPr>
              <w:t>-код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E16B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8695-2067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0"/>
                <w:szCs w:val="20"/>
              </w:rPr>
            </w:pPr>
            <w:r w:rsidRPr="000B62CE">
              <w:rPr>
                <w:i/>
                <w:color w:val="000000"/>
                <w:sz w:val="20"/>
                <w:szCs w:val="20"/>
              </w:rPr>
              <w:t>Луганский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i/>
                <w:color w:val="000000"/>
                <w:sz w:val="20"/>
                <w:szCs w:val="20"/>
              </w:rPr>
              <w:t>государственный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i/>
                <w:color w:val="000000"/>
                <w:sz w:val="20"/>
                <w:szCs w:val="20"/>
              </w:rPr>
              <w:t>аграрный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i/>
                <w:color w:val="000000"/>
                <w:sz w:val="20"/>
                <w:szCs w:val="20"/>
              </w:rPr>
              <w:t>университет,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i/>
                <w:color w:val="000000"/>
                <w:sz w:val="20"/>
                <w:szCs w:val="20"/>
              </w:rPr>
              <w:t>Луганск,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i/>
                <w:color w:val="000000"/>
                <w:sz w:val="20"/>
                <w:szCs w:val="20"/>
              </w:rPr>
              <w:t>Украина</w:t>
            </w: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0"/>
                <w:szCs w:val="20"/>
              </w:rPr>
            </w:pPr>
          </w:p>
          <w:p w:rsidR="002F0D82" w:rsidRPr="00571866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62CE">
              <w:rPr>
                <w:rFonts w:ascii="Times New Roman" w:hAnsi="Times New Roman"/>
                <w:sz w:val="20"/>
                <w:szCs w:val="20"/>
              </w:rPr>
              <w:t>Метод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конечных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элементов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(МКЭ)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сегодня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является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стандартным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методом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акустического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анализа.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Идеология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МКЭ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нахождение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функции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максимально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допустимом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множестве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кусочно-непрерывных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функций,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определенных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допустимом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числе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подобластей.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подобластей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конечное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значение,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неизвестная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непрерывная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величина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аппроксимируется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каждом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элементе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полиномом,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который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приобретает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определенные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значения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узлах.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Полиномы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разные,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воспроизводят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непрерывность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величины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вдоль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своих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границ.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этом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техническим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особенностям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расчетного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процесса,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нужна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минимизация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количества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полиномов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критерию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допустимой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точности.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выбранной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0B62CE">
              <w:rPr>
                <w:rFonts w:ascii="Times New Roman" w:hAnsi="Times New Roman"/>
                <w:sz w:val="20"/>
                <w:szCs w:val="20"/>
              </w:rPr>
              <w:t>модели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COMSOL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Multiphysics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исследуемый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диапазон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частот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образован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суммой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отрезков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(поддиапазонов).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Такой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поддиапазон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является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минимальным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дискретным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значением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определенных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условиях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расчета.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есть,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полученное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расчетное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значение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этом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поддиапазоне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можно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рассматривать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результат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расчета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полосового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фильтра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шириной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пропускания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Гц.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основе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этого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анализа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делается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вывод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изменении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состояния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шумовой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нагрузки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комбайнера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относительно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предыдущего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измерения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нормативной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методике.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дальнейшем,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если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найдено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изменение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состояния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шумовой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нагрузки,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выполняются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уточняющие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измерения.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основе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этих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измерений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руководителю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предприятия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даются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проверке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заявленных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акустических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характеристик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агрегатов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комбайна,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отношении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проверки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акустических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решений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путей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передачи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структурного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шума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(шума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агрегатов,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который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передается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кабину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корпусу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конструкции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комбайна),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же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проверке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2CE">
              <w:rPr>
                <w:rFonts w:ascii="Times New Roman" w:hAnsi="Times New Roman"/>
                <w:sz w:val="20"/>
                <w:szCs w:val="20"/>
              </w:rPr>
              <w:t>шумоизоляции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кабины</w:t>
            </w:r>
          </w:p>
          <w:p w:rsidR="002F0D82" w:rsidRPr="008A27CA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0D82" w:rsidRPr="000B62CE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B62CE">
              <w:rPr>
                <w:color w:val="000000"/>
                <w:sz w:val="20"/>
                <w:szCs w:val="20"/>
              </w:rPr>
              <w:t>Ключевые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слова: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ШУМ,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СЕЛЬСКОЕ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ХОЗЯЙСТВО,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КОМБАЙНЫ,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АКУСТИКА,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АНАЛИЗ,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B62CE">
              <w:rPr>
                <w:color w:val="000000"/>
                <w:sz w:val="20"/>
                <w:szCs w:val="20"/>
              </w:rPr>
              <w:t>РАСЧЁТЫ</w:t>
            </w:r>
          </w:p>
        </w:tc>
        <w:tc>
          <w:tcPr>
            <w:tcW w:w="4612" w:type="dxa"/>
          </w:tcPr>
          <w:p w:rsidR="002F0D82" w:rsidRPr="004F3D5A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0B62CE">
              <w:rPr>
                <w:color w:val="000000"/>
                <w:sz w:val="20"/>
                <w:szCs w:val="20"/>
                <w:lang w:val="en-US"/>
              </w:rPr>
              <w:t>UD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F3D5A">
              <w:rPr>
                <w:color w:val="000000"/>
                <w:sz w:val="20"/>
                <w:szCs w:val="20"/>
                <w:lang w:val="en-US"/>
              </w:rPr>
              <w:t>631.3:331.45:681.84/.85</w:t>
            </w:r>
          </w:p>
          <w:p w:rsidR="002F0D82" w:rsidRPr="00247279" w:rsidRDefault="002F0D82" w:rsidP="008A27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F0D82" w:rsidRPr="00101D5A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D5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1D5A">
              <w:rPr>
                <w:rFonts w:ascii="Times New Roman" w:hAnsi="Times New Roman"/>
                <w:sz w:val="20"/>
                <w:szCs w:val="20"/>
                <w:lang w:val="en-US"/>
              </w:rPr>
              <w:t>sciences</w:t>
            </w:r>
          </w:p>
          <w:p w:rsidR="002F0D82" w:rsidRPr="004F3D5A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2F0D82" w:rsidRPr="00A60F23" w:rsidRDefault="002F0D82" w:rsidP="008A27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COMPARISON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SPECTROGRAMS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MOST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ACOUSTICALLY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LOADED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MODES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OPERATION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HARVESTERS</w:t>
            </w:r>
          </w:p>
          <w:p w:rsidR="002F0D82" w:rsidRPr="004F3D5A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2F0D82" w:rsidRPr="00431C3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31C32">
              <w:rPr>
                <w:rFonts w:ascii="Times New Roman" w:hAnsi="Times New Roman"/>
                <w:sz w:val="20"/>
                <w:szCs w:val="20"/>
                <w:lang w:val="en-US"/>
              </w:rPr>
              <w:t>Hayda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31C32">
              <w:rPr>
                <w:rFonts w:ascii="Times New Roman" w:hAnsi="Times New Roman"/>
                <w:sz w:val="20"/>
                <w:szCs w:val="20"/>
                <w:lang w:val="en-US"/>
              </w:rPr>
              <w:t>Anna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31C32">
              <w:rPr>
                <w:rFonts w:ascii="Times New Roman" w:hAnsi="Times New Roman"/>
                <w:sz w:val="20"/>
                <w:szCs w:val="20"/>
                <w:lang w:val="en-US"/>
              </w:rPr>
              <w:t>Stanislavovna</w:t>
            </w:r>
          </w:p>
          <w:p w:rsidR="002F0D82" w:rsidRPr="00431C3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31C32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2F0D82" w:rsidRDefault="002F0D82" w:rsidP="008A27CA">
            <w:pPr>
              <w:pStyle w:val="NormalWeb"/>
              <w:spacing w:before="0" w:beforeAutospacing="0" w:after="0" w:afterAutospacing="0"/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RSCI </w:t>
            </w:r>
            <w:r w:rsidRPr="00431C32">
              <w:rPr>
                <w:color w:val="000000"/>
                <w:sz w:val="20"/>
                <w:szCs w:val="20"/>
                <w:lang w:val="en-US"/>
              </w:rPr>
              <w:t>SPIN-code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31C32"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>8695-2067</w:t>
            </w:r>
          </w:p>
          <w:p w:rsidR="002F0D82" w:rsidRPr="00431C32" w:rsidRDefault="002F0D82" w:rsidP="008A27C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31C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Luhansk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31C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431C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31C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31C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431C32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Luhansk</w:t>
                  </w:r>
                </w:smartTag>
                <w:r w:rsidRPr="00431C3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,</w:t>
                </w:r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country-region">
                  <w:r w:rsidRPr="00431C32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Ukraine</w:t>
                  </w:r>
                </w:smartTag>
              </w:smartTag>
            </w:smartTag>
          </w:p>
          <w:p w:rsidR="002F0D82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Nowadays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method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finite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elements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(MFE)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standard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method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acoustic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analysis.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consists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finding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solution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function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maximum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allowable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quantity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piecewise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continuous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functions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that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are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determined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allowed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number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sub-domains.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number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sub-domains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has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finite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value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but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an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unknown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continuous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value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is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approximated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by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polynomial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on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each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element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that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acquires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specific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values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nodes.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Polynomials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various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but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produce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continuity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total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value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along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limits.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Herewith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because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technical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features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calculation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process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minimization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numbers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polynomials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required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according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criterion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acceptable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precision.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chosen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COMSOL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Multiphysics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program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model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range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frequencies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under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analysis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result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sum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segments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(sub-ranges).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Such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sub-range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minimal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discrete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value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certain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conditions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calculation.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Thus,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calculated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value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on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this</w:t>
            </w:r>
            <w:r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sub-range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considered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result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calculation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means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using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band-pass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filter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with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Hz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bandwidth.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Because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this,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we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draw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conclusion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about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changing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state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change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noise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exposure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combine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operator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with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respect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to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previous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measurement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according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regulatory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methodology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Hereinafter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stated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change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noise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exposure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found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measurements that are more precise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taken.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basis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measurements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head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company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receives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recommendations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either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verification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stated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acoustic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characteristics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devices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mechanisms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harvester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verification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acoustic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ways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transmission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structural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noise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(noise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created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devices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penetrates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into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booth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through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combine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body),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verification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noise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isolation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booth</w:t>
            </w: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0D82" w:rsidRDefault="002F0D82" w:rsidP="008A27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0D82" w:rsidRPr="004F3D5A" w:rsidRDefault="002F0D82" w:rsidP="008A27CA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words: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NOISE,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AGRICULTURE,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HARVESTERS,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ACOUSTICS,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ANALYSIS,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0F23">
              <w:rPr>
                <w:rFonts w:ascii="Times New Roman" w:hAnsi="Times New Roman"/>
                <w:sz w:val="20"/>
                <w:szCs w:val="20"/>
                <w:lang w:val="en-US"/>
              </w:rPr>
              <w:t>CALCULATIONS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2F0D82" w:rsidRPr="00EA3141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  <w:lang w:val="en-US"/>
        </w:rPr>
      </w:pPr>
    </w:p>
    <w:p w:rsidR="002F0D82" w:rsidRPr="00FC20D2" w:rsidRDefault="002F0D82" w:rsidP="00EA314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A3141">
        <w:rPr>
          <w:rFonts w:ascii="Arial" w:hAnsi="Arial" w:cs="Arial"/>
          <w:b/>
          <w:sz w:val="20"/>
          <w:szCs w:val="20"/>
          <w:lang w:val="en-US"/>
        </w:rPr>
        <w:t>Doi</w:t>
      </w:r>
      <w:r w:rsidRPr="00FC20D2">
        <w:rPr>
          <w:rFonts w:ascii="Arial" w:hAnsi="Arial" w:cs="Arial"/>
          <w:b/>
          <w:sz w:val="20"/>
          <w:szCs w:val="20"/>
        </w:rPr>
        <w:t xml:space="preserve">: </w:t>
      </w:r>
      <w:r w:rsidRPr="005D4204">
        <w:rPr>
          <w:rFonts w:ascii="Arial" w:hAnsi="Arial" w:cs="Arial"/>
          <w:b/>
          <w:sz w:val="20"/>
          <w:szCs w:val="20"/>
        </w:rPr>
        <w:t>10.21515/1990-4665-121-078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конечных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элементов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(МКЭ)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сегодня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анализа.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Особенности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исследованы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рядом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7;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8;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Отметим,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идеология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МКЭ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нахождение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допустимом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множестве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кусочно-непрерывных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функций,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допустимом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подобластей.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непрерывной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дискретная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модель,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геометрия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воспроизведена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последовательности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область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подобласть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(элемент).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имеют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узловые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подобластей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имеет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конечное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неизвестная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непрерывная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величина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аппроксимируется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каждом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элементе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полиномом,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приобретает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узлах.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Полиномы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непрерывность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величины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вдоль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границ.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техническим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особенностям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процесса,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нужна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минимизация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количества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полиномов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критерию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допустимой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точности.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например,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тонких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твердых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пластин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стандартизированного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поверхности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6 g"/>
        </w:smartTagPr>
        <w:r w:rsidRPr="000B62CE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0B62CE">
          <w:rPr>
            <w:rFonts w:ascii="Times New Roman" w:hAnsi="Times New Roman"/>
            <w:sz w:val="28"/>
            <w:szCs w:val="28"/>
          </w:rPr>
          <w:t>м</w:t>
        </w:r>
        <w:r w:rsidRPr="000B62CE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структурной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МКЭ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можем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описание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колебаний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дискретизированной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узлов.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Исходя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сказанного,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исследуемой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COMSOL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Multiphysics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(модель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Car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Interior)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шумомером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обсчитаем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сравним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приведенными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R1-R6.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Отметим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следующее: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выбранной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COMSOL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Multiphysics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исследуемый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суммой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(поддиапазонов).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поддиапазон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минимальным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дискретным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условиях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полученное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рассматривать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фильтра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шириной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пропускания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сходимости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фильтр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принципам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долеоктавних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фильтров.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полученное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поддиапазона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усреднений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Поскольку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прямых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линий,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усреднений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могут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начале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(шага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конечная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учитываются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дальнейшем,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всем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разделенной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шагами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формула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логарифмического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добавления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полосам.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«ГОСТ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12.1.027-80.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ССБТ.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источников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реверберационном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помещении.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Технический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[11]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обсчитаем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шагу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воспользуемся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формулой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</w:t>
      </w:r>
      <w:r w:rsidRPr="000B62CE">
        <w:rPr>
          <w:rFonts w:ascii="Times New Roman" w:hAnsi="Times New Roman"/>
          <w:bCs/>
          <w:sz w:val="28"/>
          <w:szCs w:val="28"/>
        </w:rPr>
        <w:t>ГОСТ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12.4.095-80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Машины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сельскохозяйственные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самоходные.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вибрационных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[12]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Определим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как:</w:t>
      </w:r>
    </w:p>
    <w:p w:rsidR="002F0D82" w:rsidRDefault="002F0D82" w:rsidP="002472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C40E46">
        <w:rPr>
          <w:position w:val="-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4pt;height:27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5182D&quot;/&gt;&lt;wsp:rsid wsp:val=&quot;00023D0A&quot;/&gt;&lt;wsp:rsid wsp:val=&quot;00073D08&quot;/&gt;&lt;wsp:rsid wsp:val=&quot;00081872&quot;/&gt;&lt;wsp:rsid wsp:val=&quot;000B62CE&quot;/&gt;&lt;wsp:rsid wsp:val=&quot;003559EF&quot;/&gt;&lt;wsp:rsid wsp:val=&quot;00377C5D&quot;/&gt;&lt;wsp:rsid wsp:val=&quot;003B19F6&quot;/&gt;&lt;wsp:rsid wsp:val=&quot;00431C32&quot;/&gt;&lt;wsp:rsid wsp:val=&quot;004F3D5A&quot;/&gt;&lt;wsp:rsid wsp:val=&quot;00530398&quot;/&gt;&lt;wsp:rsid wsp:val=&quot;005A46F6&quot;/&gt;&lt;wsp:rsid wsp:val=&quot;00604567&quot;/&gt;&lt;wsp:rsid wsp:val=&quot;0065182D&quot;/&gt;&lt;wsp:rsid wsp:val=&quot;0066028E&quot;/&gt;&lt;wsp:rsid wsp:val=&quot;006D32B1&quot;/&gt;&lt;wsp:rsid wsp:val=&quot;007143B3&quot;/&gt;&lt;wsp:rsid wsp:val=&quot;0078491F&quot;/&gt;&lt;wsp:rsid wsp:val=&quot;007B1401&quot;/&gt;&lt;wsp:rsid wsp:val=&quot;007E1E57&quot;/&gt;&lt;wsp:rsid wsp:val=&quot;00847B8C&quot;/&gt;&lt;wsp:rsid wsp:val=&quot;00852747&quot;/&gt;&lt;wsp:rsid wsp:val=&quot;008A27CA&quot;/&gt;&lt;wsp:rsid wsp:val=&quot;008E16B4&quot;/&gt;&lt;wsp:rsid wsp:val=&quot;008F185A&quot;/&gt;&lt;wsp:rsid wsp:val=&quot;00966215&quot;/&gt;&lt;wsp:rsid wsp:val=&quot;009B61A1&quot;/&gt;&lt;wsp:rsid wsp:val=&quot;00A166CE&quot;/&gt;&lt;wsp:rsid wsp:val=&quot;00A62241&quot;/&gt;&lt;wsp:rsid wsp:val=&quot;00A96544&quot;/&gt;&lt;wsp:rsid wsp:val=&quot;00AC1CC1&quot;/&gt;&lt;wsp:rsid wsp:val=&quot;00AD1204&quot;/&gt;&lt;wsp:rsid wsp:val=&quot;00B136DE&quot;/&gt;&lt;wsp:rsid wsp:val=&quot;00B31EA7&quot;/&gt;&lt;wsp:rsid wsp:val=&quot;00B55C6C&quot;/&gt;&lt;wsp:rsid wsp:val=&quot;00B560F1&quot;/&gt;&lt;wsp:rsid wsp:val=&quot;00C40E46&quot;/&gt;&lt;wsp:rsid wsp:val=&quot;00C554F8&quot;/&gt;&lt;wsp:rsid wsp:val=&quot;00D2328A&quot;/&gt;&lt;wsp:rsid wsp:val=&quot;00DB202E&quot;/&gt;&lt;wsp:rsid wsp:val=&quot;00DB785C&quot;/&gt;&lt;wsp:rsid wsp:val=&quot;00EA3141&quot;/&gt;&lt;wsp:rsid wsp:val=&quot;00F1024D&quot;/&gt;&lt;wsp:rsid wsp:val=&quot;00F37854&quot;/&gt;&lt;/wsp:rsids&gt;&lt;/w:docPr&gt;&lt;w:body&gt;&lt;wx:sect&gt;&lt;w:p wsp:rsidR=&quot;00000000&quot; wsp:rsidRDefault=&quot;00081872&quot; wsp:rsidP=&quot;00081872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e&gt;&lt;m:sub&gt;&lt;m:r&gt;&lt;w:rPr&gt;&lt;w:rFonts w:ascii=&quot;Cambria Math&quot; w:h-ansi=&quot;Times New Roman&quot;/&gt;&lt;wx:font wx:val=&quot;Times New Roman&quot;/&gt;&lt;w:i/&gt;&lt;w:sz w:val=&quot;28&quot;/&gt;&lt;w:sz-cs w:val=&quot;28&quot;/&gt;&lt;/w:rPr&gt;&lt;m:t&gt;СЃСЂ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.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10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log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10 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dPr&gt;&lt;m:e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&lt;/m:t&gt;&lt;/m:r&gt;&lt;/m:den&gt;&lt;/m:f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 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UK&quot;/&gt;&lt;/w:rPr&gt;&lt;m:t&gt;в€™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 &lt;/m:t&gt;&lt;/m:r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&lt;/m:t&gt;&lt;/m:r&gt;&lt;/m:sup&gt;&lt;m:e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10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0,1 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UK&quot;/&gt;&lt;/w:rPr&gt;&lt;m:t&gt;в€™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/m:sSub&gt;&lt;/m:sup&gt;&lt;/m:sSup&gt;&lt;/m:e&gt;&lt;/m:d&gt;&lt;/m:e&gt;&lt;/m:nary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0B62C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uk-UA"/>
        </w:rPr>
        <w:t>(1)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2F0D82" w:rsidRPr="00247279" w:rsidRDefault="002F0D82" w:rsidP="002472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0B62CE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выбранном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замерам,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выбранном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аналогии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формулой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«ГОСТ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12.4.095-80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ГОСТ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12.4.095-80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Машины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сельскохозяйственные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самоходные.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вибрационных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</w:t>
      </w:r>
      <w:r w:rsidRPr="000B62CE">
        <w:rPr>
          <w:rFonts w:ascii="Times New Roman" w:hAnsi="Times New Roman"/>
          <w:bCs/>
          <w:sz w:val="28"/>
          <w:szCs w:val="28"/>
        </w:rPr>
        <w:t>12</w:t>
      </w:r>
      <w:r w:rsidRPr="000B62C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обозначим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как:</w:t>
      </w:r>
    </w:p>
    <w:p w:rsidR="002F0D82" w:rsidRPr="00247279" w:rsidRDefault="002F0D82" w:rsidP="002472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C40E46">
        <w:rPr>
          <w:position w:val="-12"/>
        </w:rPr>
        <w:pict>
          <v:shape id="_x0000_i1026" type="#_x0000_t75" style="width:252.6pt;height:19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5182D&quot;/&gt;&lt;wsp:rsid wsp:val=&quot;00023D0A&quot;/&gt;&lt;wsp:rsid wsp:val=&quot;00073D08&quot;/&gt;&lt;wsp:rsid wsp:val=&quot;000B62CE&quot;/&gt;&lt;wsp:rsid wsp:val=&quot;002C4F50&quot;/&gt;&lt;wsp:rsid wsp:val=&quot;003559EF&quot;/&gt;&lt;wsp:rsid wsp:val=&quot;00377C5D&quot;/&gt;&lt;wsp:rsid wsp:val=&quot;003B19F6&quot;/&gt;&lt;wsp:rsid wsp:val=&quot;00431C32&quot;/&gt;&lt;wsp:rsid wsp:val=&quot;004F3D5A&quot;/&gt;&lt;wsp:rsid wsp:val=&quot;00530398&quot;/&gt;&lt;wsp:rsid wsp:val=&quot;005A46F6&quot;/&gt;&lt;wsp:rsid wsp:val=&quot;00604567&quot;/&gt;&lt;wsp:rsid wsp:val=&quot;0065182D&quot;/&gt;&lt;wsp:rsid wsp:val=&quot;0066028E&quot;/&gt;&lt;wsp:rsid wsp:val=&quot;006D32B1&quot;/&gt;&lt;wsp:rsid wsp:val=&quot;007143B3&quot;/&gt;&lt;wsp:rsid wsp:val=&quot;0078491F&quot;/&gt;&lt;wsp:rsid wsp:val=&quot;007B1401&quot;/&gt;&lt;wsp:rsid wsp:val=&quot;007E1E57&quot;/&gt;&lt;wsp:rsid wsp:val=&quot;00847B8C&quot;/&gt;&lt;wsp:rsid wsp:val=&quot;00852747&quot;/&gt;&lt;wsp:rsid wsp:val=&quot;008A27CA&quot;/&gt;&lt;wsp:rsid wsp:val=&quot;008E16B4&quot;/&gt;&lt;wsp:rsid wsp:val=&quot;008F185A&quot;/&gt;&lt;wsp:rsid wsp:val=&quot;00966215&quot;/&gt;&lt;wsp:rsid wsp:val=&quot;009B61A1&quot;/&gt;&lt;wsp:rsid wsp:val=&quot;00A166CE&quot;/&gt;&lt;wsp:rsid wsp:val=&quot;00A62241&quot;/&gt;&lt;wsp:rsid wsp:val=&quot;00A96544&quot;/&gt;&lt;wsp:rsid wsp:val=&quot;00AC1CC1&quot;/&gt;&lt;wsp:rsid wsp:val=&quot;00AD1204&quot;/&gt;&lt;wsp:rsid wsp:val=&quot;00B136DE&quot;/&gt;&lt;wsp:rsid wsp:val=&quot;00B31EA7&quot;/&gt;&lt;wsp:rsid wsp:val=&quot;00B55C6C&quot;/&gt;&lt;wsp:rsid wsp:val=&quot;00B560F1&quot;/&gt;&lt;wsp:rsid wsp:val=&quot;00C40E46&quot;/&gt;&lt;wsp:rsid wsp:val=&quot;00C554F8&quot;/&gt;&lt;wsp:rsid wsp:val=&quot;00D2328A&quot;/&gt;&lt;wsp:rsid wsp:val=&quot;00DB202E&quot;/&gt;&lt;wsp:rsid wsp:val=&quot;00DB785C&quot;/&gt;&lt;wsp:rsid wsp:val=&quot;00EA3141&quot;/&gt;&lt;wsp:rsid wsp:val=&quot;00F1024D&quot;/&gt;&lt;wsp:rsid wsp:val=&quot;00F37854&quot;/&gt;&lt;/wsp:rsids&gt;&lt;/w:docPr&gt;&lt;w:body&gt;&lt;wx:sect&gt;&lt;w:p wsp:rsidR=&quot;00000000&quot; wsp:rsidRDefault=&quot;002C4F50&quot; wsp:rsidP=&quot;002C4F5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Times New Roman&quot;/&gt;&lt;wx:font wx:val=&quot;Cambria Math&quot;/&gt;&lt;w:i/&gt;&lt;w:sz w:val=&quot;28&quot;/&gt;&lt;w:sz-cs w:val=&quot;28&quot;/&gt;&lt;/w:rPr&gt;&lt;m:t&gt; 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e&gt;&lt;m:sub&gt;&lt;m:r&gt;&lt;w:rPr&gt;&lt;w:rFonts w:ascii=&quot;Cambria Math&quot; w:h-ansi=&quot;Times New Roman&quot;/&gt;&lt;wx:font wx:val=&quot;Times New Roman&quot;/&gt;&lt;w:i/&gt;&lt;w:sz w:val=&quot;28&quot;/&gt;&lt;w:sz-cs w:val=&quot;28&quot;/&gt;&lt;/w:rPr&gt;&lt;m:t&gt;РѕРєС‚Р°РІРЅС‹Р№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10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log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10 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 &lt;/m:t&gt;&lt;/m:r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z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m:e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10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0,1 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UK&quot;/&gt;&lt;/w:rPr&gt;&lt;m:t&gt;в€™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cepz&lt;/m:t&gt;&lt;/m:r&gt;&lt;/m:sub&gt;&lt;/m:sSub&gt;&lt;/m:sup&gt;&lt;/m:sSup&gt;&lt;/m:e&gt;&lt;/m:d&gt;&lt;/m:e&gt;&lt;/m:nary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(2)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vertAlign w:val="subscript"/>
        </w:rPr>
        <w:t>с</w:t>
      </w:r>
      <w:r w:rsidRPr="000B62CE">
        <w:rPr>
          <w:rFonts w:ascii="Times New Roman" w:hAnsi="Times New Roman"/>
          <w:sz w:val="28"/>
          <w:szCs w:val="28"/>
          <w:vertAlign w:val="subscript"/>
          <w:lang w:val="en-US"/>
        </w:rPr>
        <w:t>epz</w:t>
      </w:r>
      <w:r w:rsidRPr="000B62CE"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выбранном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разбита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октава.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Тогда,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примерно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образована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суммой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частот:</w:t>
      </w:r>
    </w:p>
    <w:p w:rsidR="002F0D82" w:rsidRPr="000B62CE" w:rsidRDefault="002F0D82" w:rsidP="0065182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(360-395)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(395-430)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(430-465)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(465-500)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(500-535)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(535-570)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(570-605)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(605-640)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(640-675)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(675-710)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рассмотрим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следующее.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Проводимые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нагруженному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(F11,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экспериментальному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(F20,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двери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открыты).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Необходимым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условием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об./мин.).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создан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двери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открыты).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сделаны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f22).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четырех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выберем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Slow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медленно,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Fast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быстро,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импульс.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Приведем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файлы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виде: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 w:rsidRPr="000B62CE">
        <w:rPr>
          <w:rFonts w:ascii="Times New Roman" w:hAnsi="Times New Roman"/>
          <w:sz w:val="28"/>
          <w:szCs w:val="28"/>
        </w:rPr>
        <w:t>12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Интервал:;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0:01:03;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УЗД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октавах;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;31.5;63.0;125;250;500;1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;2.0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;4.0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;8.0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;16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Slow;99.83;88.39;86.81;78.84;81.46;70.48;68.89;65.16;56.70;47.41;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Fast;100.81;89.13;88.61;80.58;83.05;70.48;69.44;65.63;58.20;47.77;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Imp;102.02;89.84;89.32;80.78;83.88;70.71;69.68;66.39;59.00;48.36;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Корр</w:t>
      </w:r>
      <w:r w:rsidRPr="000B62CE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 w:rsidRPr="000B62CE">
        <w:rPr>
          <w:rFonts w:ascii="Times New Roman" w:hAnsi="Times New Roman"/>
          <w:sz w:val="28"/>
          <w:szCs w:val="28"/>
          <w:lang w:val="en-US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C</w:t>
      </w: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A</w:t>
      </w: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Z</w:t>
      </w:r>
      <w:r w:rsidRPr="000B62CE">
        <w:rPr>
          <w:rFonts w:ascii="Times New Roman" w:hAnsi="Times New Roman"/>
          <w:sz w:val="28"/>
          <w:szCs w:val="28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Slow</w:t>
      </w:r>
      <w:r w:rsidRPr="000B62CE">
        <w:rPr>
          <w:rFonts w:ascii="Times New Roman" w:hAnsi="Times New Roman"/>
          <w:sz w:val="28"/>
          <w:szCs w:val="28"/>
        </w:rPr>
        <w:t>;103.43;80.44;108.72;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 w:rsidRPr="000B62CE">
        <w:rPr>
          <w:rFonts w:ascii="Times New Roman" w:hAnsi="Times New Roman"/>
          <w:sz w:val="28"/>
          <w:szCs w:val="28"/>
        </w:rPr>
        <w:t>22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Интервал:;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0:01:03;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УЗД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октавах;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;31.5;63.0;125;250;500;1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;2.0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;4.0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;8.0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;16</w:t>
      </w:r>
      <w:r w:rsidRPr="000B62CE">
        <w:rPr>
          <w:rFonts w:ascii="Times New Roman" w:hAnsi="Times New Roman"/>
          <w:sz w:val="28"/>
          <w:szCs w:val="28"/>
          <w:lang w:val="en-US"/>
        </w:rPr>
        <w:t>k</w:t>
      </w:r>
      <w:r w:rsidRPr="000B62CE">
        <w:rPr>
          <w:rFonts w:ascii="Times New Roman" w:hAnsi="Times New Roman"/>
          <w:sz w:val="28"/>
          <w:szCs w:val="28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Slow;97.13;90.03;92.98;87.43;85.25;79.33;76.86;74.38;70.91;67.14;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Fast;98.98;92.94;93.09;87.74;85.99;79.71;77.10;74.41;71.71;68.02;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Imp;99.50;92.90;94.40;88.24;85.80;79.61;76.89;74.23;71.55;67.95;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Корр</w:t>
      </w:r>
      <w:r w:rsidRPr="000B62CE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 w:rsidRPr="000B62CE">
        <w:rPr>
          <w:rFonts w:ascii="Times New Roman" w:hAnsi="Times New Roman"/>
          <w:sz w:val="28"/>
          <w:szCs w:val="28"/>
          <w:lang w:val="en-US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C</w:t>
      </w: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A</w:t>
      </w:r>
      <w:r w:rsidRPr="000B62CE">
        <w:rPr>
          <w:rFonts w:ascii="Times New Roman" w:hAnsi="Times New Roman"/>
          <w:sz w:val="28"/>
          <w:szCs w:val="28"/>
        </w:rPr>
        <w:t>;</w:t>
      </w:r>
      <w:r w:rsidRPr="000B62CE">
        <w:rPr>
          <w:rFonts w:ascii="Times New Roman" w:hAnsi="Times New Roman"/>
          <w:sz w:val="28"/>
          <w:szCs w:val="28"/>
          <w:lang w:val="en-US"/>
        </w:rPr>
        <w:t>Z</w:t>
      </w:r>
      <w:r w:rsidRPr="000B62CE">
        <w:rPr>
          <w:rFonts w:ascii="Times New Roman" w:hAnsi="Times New Roman"/>
          <w:sz w:val="28"/>
          <w:szCs w:val="28"/>
        </w:rPr>
        <w:t>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Slow</w:t>
      </w:r>
      <w:r w:rsidRPr="000B62CE">
        <w:rPr>
          <w:rFonts w:ascii="Times New Roman" w:hAnsi="Times New Roman"/>
          <w:sz w:val="28"/>
          <w:szCs w:val="28"/>
        </w:rPr>
        <w:t>;99.64;86.46;102.85;</w:t>
      </w: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таблицы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указаний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[13]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граничные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1)</w:t>
      </w:r>
    </w:p>
    <w:p w:rsidR="002F0D82" w:rsidRPr="000B62CE" w:rsidRDefault="002F0D82" w:rsidP="0065182D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0B62CE">
        <w:rPr>
          <w:rFonts w:ascii="Times New Roman" w:hAnsi="Times New Roman"/>
          <w:bCs/>
          <w:sz w:val="28"/>
          <w:szCs w:val="28"/>
        </w:rPr>
        <w:t>Таблица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Граничные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частоты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октавных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полос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tbl>
      <w:tblPr>
        <w:tblW w:w="0" w:type="auto"/>
        <w:jc w:val="center"/>
        <w:tblInd w:w="-982" w:type="dxa"/>
        <w:tblLayout w:type="fixed"/>
        <w:tblLook w:val="0000"/>
      </w:tblPr>
      <w:tblGrid>
        <w:gridCol w:w="4886"/>
        <w:gridCol w:w="2160"/>
        <w:gridCol w:w="2723"/>
      </w:tblGrid>
      <w:tr w:rsidR="002F0D82" w:rsidRPr="000B62CE" w:rsidTr="007E1E57">
        <w:trPr>
          <w:trHeight w:val="494"/>
          <w:jc w:val="center"/>
        </w:trPr>
        <w:tc>
          <w:tcPr>
            <w:tcW w:w="488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Среднегеометрические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4883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Граничные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</w:tr>
      <w:tr w:rsidR="002F0D82" w:rsidRPr="000B62CE" w:rsidTr="007E1E57">
        <w:trPr>
          <w:trHeight w:val="351"/>
          <w:jc w:val="center"/>
        </w:trPr>
        <w:tc>
          <w:tcPr>
            <w:tcW w:w="488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Нижние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Верхние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</w:tr>
      <w:tr w:rsidR="002F0D82" w:rsidRPr="000B62CE" w:rsidTr="007E1E57">
        <w:trPr>
          <w:trHeight w:val="24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</w:tr>
      <w:tr w:rsidR="002F0D82" w:rsidRPr="000B62CE" w:rsidTr="007E1E57">
        <w:trPr>
          <w:trHeight w:val="255"/>
          <w:jc w:val="center"/>
        </w:trPr>
        <w:tc>
          <w:tcPr>
            <w:tcW w:w="48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2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  <w:tc>
          <w:tcPr>
            <w:tcW w:w="27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F0D82" w:rsidRPr="000B62CE" w:rsidRDefault="002F0D82" w:rsidP="007E1E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11200</w: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710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имеется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превышение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возможной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причиной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превышения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Отметим,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поскольку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dBSPL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происходит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специальных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корректирующих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плагинов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пунктом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документа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[14]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разрешенный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входящий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разрешенного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(т.е.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получим,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записанного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шкале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Заметим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еще,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близкой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трех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(Slow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медленно,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Fast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быстро,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импульс)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усреднения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интервалу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дискретизации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Audacity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поскольку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усреднения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[15]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против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(Fast)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(Slow).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"медленно"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[12]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целесообразно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записанные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"импульс",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учитывая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несколько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больший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уровень.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Audacity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позволяет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производить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экспорт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построенного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спектра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.txt.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файлами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f12spectrum.txt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f22spectrum.txt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используем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электрического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сравнений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отметим,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Audacity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спектра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(файлы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f12spectrum.txt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f22spectrum.txt)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разбивает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(поддиапазоны,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шаги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величиной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21,533203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вследствие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неравномерности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выбранного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микрофона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других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погрешностей,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ограничиться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1400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вычислений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рассмотрели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аудиофайлы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Аудиофайлы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оцифрованы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44100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разрядность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bit.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Принцип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построения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спектра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(рисунок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быстрое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преобразование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Фурье,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Ханинга.</w:t>
      </w:r>
    </w:p>
    <w:tbl>
      <w:tblPr>
        <w:tblW w:w="0" w:type="auto"/>
        <w:jc w:val="center"/>
        <w:tblLook w:val="00A0"/>
      </w:tblPr>
      <w:tblGrid>
        <w:gridCol w:w="9286"/>
      </w:tblGrid>
      <w:tr w:rsidR="002F0D82" w:rsidRPr="000B62CE" w:rsidTr="00020833">
        <w:trPr>
          <w:jc w:val="center"/>
        </w:trPr>
        <w:tc>
          <w:tcPr>
            <w:tcW w:w="9286" w:type="dxa"/>
          </w:tcPr>
          <w:p w:rsidR="002F0D82" w:rsidRPr="00020833" w:rsidRDefault="002F0D82" w:rsidP="0002083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216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37" o:spid="_x0000_i1027" type="#_x0000_t75" style="width:396pt;height:258.6pt;visibility:visible">
                  <v:imagedata r:id="rId9" o:title=""/>
                </v:shape>
              </w:pict>
            </w:r>
          </w:p>
        </w:tc>
      </w:tr>
    </w:tbl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Спектр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«Енисей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КЗС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Сравним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(таблица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2)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данные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из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файла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спектра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аудиозаписи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звука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(исполненного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одновременно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iCs/>
          <w:sz w:val="28"/>
          <w:szCs w:val="28"/>
          <w:shd w:val="clear" w:color="auto" w:fill="FFFFFF"/>
        </w:rPr>
        <w:t>измерением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 w:rsidRPr="000B62CE">
        <w:rPr>
          <w:rFonts w:ascii="Times New Roman" w:hAnsi="Times New Roman"/>
          <w:sz w:val="28"/>
          <w:szCs w:val="28"/>
        </w:rPr>
        <w:t>12)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 w:rsidRPr="000B62CE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0B62CE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Сравнение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dBFS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для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измерений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F12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сетке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dBSPL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710"/>
        <w:gridCol w:w="1830"/>
        <w:gridCol w:w="1125"/>
        <w:gridCol w:w="61"/>
        <w:gridCol w:w="1260"/>
        <w:gridCol w:w="1938"/>
      </w:tblGrid>
      <w:tr w:rsidR="002F0D82" w:rsidRPr="000B62CE" w:rsidTr="007E1E57">
        <w:tc>
          <w:tcPr>
            <w:tcW w:w="1682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спектру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дБ</w:t>
            </w:r>
          </w:p>
        </w:tc>
        <w:tc>
          <w:tcPr>
            <w:tcW w:w="1710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</w:t>
            </w:r>
          </w:p>
        </w:tc>
        <w:tc>
          <w:tcPr>
            <w:tcW w:w="1830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Средне-</w:t>
            </w: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геометрические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октавных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полос</w:t>
            </w:r>
          </w:p>
        </w:tc>
        <w:tc>
          <w:tcPr>
            <w:tcW w:w="2446" w:type="dxa"/>
            <w:gridSpan w:val="3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Граничные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октавной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полосе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дБ</w:t>
            </w:r>
          </w:p>
        </w:tc>
      </w:tr>
      <w:tr w:rsidR="002F0D82" w:rsidRPr="000B62CE" w:rsidTr="007E1E57">
        <w:tc>
          <w:tcPr>
            <w:tcW w:w="1682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Нижние</w:t>
            </w:r>
          </w:p>
        </w:tc>
        <w:tc>
          <w:tcPr>
            <w:tcW w:w="126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Верхние</w:t>
            </w: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1186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26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3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102.02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-11,889264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21,533203</w:t>
            </w:r>
          </w:p>
        </w:tc>
        <w:tc>
          <w:tcPr>
            <w:tcW w:w="4276" w:type="dxa"/>
            <w:gridSpan w:val="4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-14,182815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43,066406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2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21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3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89.84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-22,168369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64,599609</w:t>
            </w:r>
          </w:p>
        </w:tc>
        <w:tc>
          <w:tcPr>
            <w:tcW w:w="4276" w:type="dxa"/>
            <w:gridSpan w:val="4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-23,617258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86,132812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2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21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93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89.32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-23,727686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107,666016</w:t>
            </w:r>
          </w:p>
        </w:tc>
        <w:tc>
          <w:tcPr>
            <w:tcW w:w="4276" w:type="dxa"/>
            <w:gridSpan w:val="4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-25,184093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129,199219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-26,882010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150,732422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-31,161892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172,265625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12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321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93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80.78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-32,813438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193,798828</w:t>
            </w:r>
          </w:p>
        </w:tc>
        <w:tc>
          <w:tcPr>
            <w:tcW w:w="4276" w:type="dxa"/>
            <w:gridSpan w:val="4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-32,751102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215,332031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-34,055592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236,865234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-34,528946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258,398438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-35,014404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279,931641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-34,920830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301,464844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-32,824665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322,998047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-31,442049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344,531250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0B62CE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83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2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321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93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83.88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-32,201778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366,064453</w:t>
            </w:r>
          </w:p>
        </w:tc>
        <w:tc>
          <w:tcPr>
            <w:tcW w:w="4276" w:type="dxa"/>
            <w:gridSpan w:val="4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-31,659883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387,597656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-30,266401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409,130859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-31,153183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430,664062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-29,227552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452,197266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-31,280098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473,730469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-32,631126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495,263672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-32,238548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516,796875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-30,885176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538,330078</w:t>
            </w:r>
          </w:p>
        </w:tc>
        <w:tc>
          <w:tcPr>
            <w:tcW w:w="4276" w:type="dxa"/>
            <w:gridSpan w:val="4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0D82" w:rsidRPr="000B62CE" w:rsidRDefault="002F0D82" w:rsidP="0065182D">
      <w:pPr>
        <w:jc w:val="right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jc w:val="right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jc w:val="right"/>
        <w:rPr>
          <w:rFonts w:ascii="Times New Roman" w:hAnsi="Times New Roman"/>
          <w:sz w:val="24"/>
          <w:szCs w:val="24"/>
        </w:rPr>
      </w:pPr>
      <w:r w:rsidRPr="000B62CE">
        <w:rPr>
          <w:rFonts w:ascii="Times New Roman" w:hAnsi="Times New Roman"/>
          <w:sz w:val="24"/>
          <w:szCs w:val="24"/>
        </w:rPr>
        <w:t>Продолжение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62CE">
        <w:rPr>
          <w:rFonts w:ascii="Times New Roman" w:hAnsi="Times New Roman"/>
          <w:sz w:val="24"/>
          <w:szCs w:val="24"/>
        </w:rPr>
        <w:t>таблицы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62CE">
        <w:rPr>
          <w:rFonts w:ascii="Times New Roman" w:hAnsi="Times New Roman"/>
          <w:sz w:val="24"/>
          <w:szCs w:val="24"/>
        </w:rPr>
        <w:t>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710"/>
        <w:gridCol w:w="1830"/>
        <w:gridCol w:w="15"/>
        <w:gridCol w:w="1080"/>
        <w:gridCol w:w="91"/>
        <w:gridCol w:w="1260"/>
        <w:gridCol w:w="2221"/>
      </w:tblGrid>
      <w:tr w:rsidR="002F0D82" w:rsidRPr="000B62CE" w:rsidTr="007E1E57">
        <w:tc>
          <w:tcPr>
            <w:tcW w:w="1682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спектру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дБ</w:t>
            </w:r>
          </w:p>
        </w:tc>
        <w:tc>
          <w:tcPr>
            <w:tcW w:w="1710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zCs w:val="24"/>
                <w:shd w:val="clear" w:color="auto" w:fill="FFFFFF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</w:t>
            </w:r>
          </w:p>
        </w:tc>
        <w:tc>
          <w:tcPr>
            <w:tcW w:w="1830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Средне-</w:t>
            </w: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геометрические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октавных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полос</w:t>
            </w:r>
          </w:p>
        </w:tc>
        <w:tc>
          <w:tcPr>
            <w:tcW w:w="2446" w:type="dxa"/>
            <w:gridSpan w:val="4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Граничные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2221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октавной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полосе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дБ</w:t>
            </w:r>
          </w:p>
        </w:tc>
      </w:tr>
      <w:tr w:rsidR="002F0D82" w:rsidRPr="000B62CE" w:rsidTr="007E1E57">
        <w:tc>
          <w:tcPr>
            <w:tcW w:w="1682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Нижние</w:t>
            </w:r>
          </w:p>
        </w:tc>
        <w:tc>
          <w:tcPr>
            <w:tcW w:w="126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Верхние</w:t>
            </w: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-30,708902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559,863281</w:t>
            </w:r>
          </w:p>
        </w:tc>
        <w:tc>
          <w:tcPr>
            <w:tcW w:w="4276" w:type="dxa"/>
            <w:gridSpan w:val="5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-30,612803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581,396484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-31,041922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602,929688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-31,632893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624,462891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-32,284660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645,996094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-32,409538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667,529297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-33,200581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689,062500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3392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08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351" w:type="dxa"/>
            <w:gridSpan w:val="2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2221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70.71</w:t>
            </w: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-34,241753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710,595703</w:t>
            </w:r>
          </w:p>
        </w:tc>
        <w:tc>
          <w:tcPr>
            <w:tcW w:w="4276" w:type="dxa"/>
            <w:gridSpan w:val="5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-34,799866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732,128906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-35,009384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753,662109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-35,837799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775,195312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-36,416824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796,728516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-36,876415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818,261719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-37,017086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839,794922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-38,147041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861,328125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-38,634487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882,861328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-38,975578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904,394531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-40,465874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925,927734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-41,175198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947,460938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-41,617508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968,994141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-40,399536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990,527344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-40,071445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1012,060547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-41,044201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1033,593750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-41,207020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1055,126953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-41,015877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1076,660156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-41,329334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1098,193359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-41,431736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1119,726562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-41,401173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1141,259766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-42,098972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1162,792969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-42,302246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1184,326172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-42,217815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1205,859375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-42,275414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1227,392578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-41,822212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1248,925781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-41,315403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1270,458984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-41,518726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1291,992188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-42,524834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1313,525391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-42,543034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1335,058594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-42,308933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1356,591797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-43,249458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1378,125000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D82" w:rsidRPr="000B62CE" w:rsidTr="007E1E57">
        <w:tc>
          <w:tcPr>
            <w:tcW w:w="1682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-43,481575</w:t>
            </w:r>
          </w:p>
        </w:tc>
        <w:tc>
          <w:tcPr>
            <w:tcW w:w="171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1399,658203</w:t>
            </w:r>
          </w:p>
        </w:tc>
        <w:tc>
          <w:tcPr>
            <w:tcW w:w="4276" w:type="dxa"/>
            <w:gridSpan w:val="5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  <w:vMerge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таблице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поддиапазонов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величине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21.53Гц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отрезок;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отрезок;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отрезков;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отрезков;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дальнейшем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воспользуемся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схемой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COMSOL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Multiphysics.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каждой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обсчитаем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середине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шагов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(поддиапазонов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величиной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21.53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формуле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(1)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обсчитаем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логарифмического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добавления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формуле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(2).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Обозначим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своим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отрезками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21.53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1399.66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Гц: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(11.89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14.18);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(22.17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23.62);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(23.73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25.18);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C2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(25.18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26.88);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(26.88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31.16);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(32.81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32.75);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D2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(32.75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34.06);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(34.06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34.53);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(34.53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35.01);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D5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(35.01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34.92);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(34.92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32.83)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(32.83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31.44);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(32.20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31.66);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(31.66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30.27);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(30.27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31.15);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29.23);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(29.23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31.28);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(31.28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32.63);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(32.63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32.24);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30.89);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(30.89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30.71);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(30.71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30.61);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(30.61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31.04);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(31.04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31.63);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(31.63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32.29);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(32.29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32.41);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(32.41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33.2);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(34.24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34.8);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(34.8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35.01);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(35.01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35.84);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(35.84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36.42);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(36.42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36.88);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(36.88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37.02);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(37.02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38.15);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(38.15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38.63);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(38.63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38.98);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(38.98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40.47);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(40.47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41.18);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41.62);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(41.62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40.4);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(40.4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40.07);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(40.07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41.04);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(41.04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41.21);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41.02);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(41.02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41.33);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(41.33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41.43);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(41.43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42.1);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42.22);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(42.22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42.28);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(42.28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41.82);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(41.82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41.32);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41.52);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(41.52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42.53);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(42.53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42.54);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(42.54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42.31);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F31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(42.31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43.25);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(43.25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43.48).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Fonts w:ascii="Times New Roman" w:hAnsi="Times New Roman"/>
          <w:sz w:val="28"/>
          <w:szCs w:val="28"/>
        </w:rPr>
        <w:t>Расчеты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выполним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SMath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Studio</w:t>
      </w:r>
      <w:r w:rsidRPr="000B62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Расчет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уровней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dBFS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аудиосигнала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октавных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полосах.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(11.89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14.18)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(22.17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23.62)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(23.73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25.18)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(25.18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26.88)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(26.88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31.16)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(32.81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32.75)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(32.75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34.06)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(34.06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34.53)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(34.53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35.01)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(35.01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34.92)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(34.92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32.83)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(32.83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31.44)</w:t>
      </w:r>
    </w:p>
    <w:p w:rsidR="002F0D82" w:rsidRPr="000B62CE" w:rsidRDefault="002F0D82" w:rsidP="0065182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LP1:=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LP2:=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</w:p>
    <w:p w:rsidR="002F0D82" w:rsidRPr="000B62CE" w:rsidRDefault="002F0D82" w:rsidP="0065182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00" w:dyaOrig="780">
          <v:shape id="_x0000_i1028" type="#_x0000_t75" style="width:142.2pt;height:39pt" o:ole="">
            <v:imagedata r:id="rId10" o:title=""/>
          </v:shape>
          <o:OLEObject Type="Embed" ProgID="Equation.3" ShapeID="_x0000_i1028" DrawAspect="Content" ObjectID="_1536392687" r:id="rId1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00" w:dyaOrig="780">
          <v:shape id="_x0000_i1029" type="#_x0000_t75" style="width:142.2pt;height:39pt" o:ole="">
            <v:imagedata r:id="rId12" o:title=""/>
          </v:shape>
          <o:OLEObject Type="Embed" ProgID="Equation.3" ShapeID="_x0000_i1029" DrawAspect="Content" ObjectID="_1536392688" r:id="rId13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Хс1:=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40" w:dyaOrig="780">
          <v:shape id="_x0000_i1030" type="#_x0000_t75" style="width:147pt;height:39pt" o:ole="">
            <v:imagedata r:id="rId14" o:title=""/>
          </v:shape>
          <o:OLEObject Type="Embed" ProgID="Equation.3" ShapeID="_x0000_i1030" DrawAspect="Content" ObjectID="_1536392689" r:id="rId15"/>
        </w:object>
      </w:r>
    </w:p>
    <w:p w:rsidR="002F0D82" w:rsidRPr="000B62CE" w:rsidRDefault="002F0D82" w:rsidP="0065182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Хс2:=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31" type="#_x0000_t75" style="width:147.6pt;height:39pt" o:ole="">
            <v:imagedata r:id="rId16" o:title=""/>
          </v:shape>
          <o:OLEObject Type="Embed" ProgID="Equation.3" ShapeID="_x0000_i1031" DrawAspect="Content" ObjectID="_1536392690" r:id="rId1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Хс3:=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032" type="#_x0000_t75" style="width:145.2pt;height:39pt" o:ole="">
            <v:imagedata r:id="rId18" o:title=""/>
          </v:shape>
          <o:OLEObject Type="Embed" ProgID="Equation.3" ShapeID="_x0000_i1032" DrawAspect="Content" ObjectID="_1536392691" r:id="rId19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Хd1:=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033" type="#_x0000_t75" style="width:145.2pt;height:39pt" o:ole="">
            <v:imagedata r:id="rId20" o:title=""/>
          </v:shape>
          <o:OLEObject Type="Embed" ProgID="Equation.3" ShapeID="_x0000_i1033" DrawAspect="Content" ObjectID="_1536392692" r:id="rId21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Хd2:=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00" w:dyaOrig="780">
          <v:shape id="_x0000_i1034" type="#_x0000_t75" style="width:150pt;height:39pt" o:ole="">
            <v:imagedata r:id="rId22" o:title=""/>
          </v:shape>
          <o:OLEObject Type="Embed" ProgID="Equation.3" ShapeID="_x0000_i1034" DrawAspect="Content" ObjectID="_1536392693" r:id="rId2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35" type="#_x0000_t75" style="width:147.6pt;height:39pt" o:ole="">
            <v:imagedata r:id="rId24" o:title=""/>
          </v:shape>
          <o:OLEObject Type="Embed" ProgID="Equation.3" ShapeID="_x0000_i1035" DrawAspect="Content" ObjectID="_1536392694" r:id="rId25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00" w:dyaOrig="780">
          <v:shape id="_x0000_i1036" type="#_x0000_t75" style="width:150pt;height:39pt" o:ole="">
            <v:imagedata r:id="rId26" o:title=""/>
          </v:shape>
          <o:OLEObject Type="Embed" ProgID="Equation.3" ShapeID="_x0000_i1036" DrawAspect="Content" ObjectID="_1536392695" r:id="rId27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37" type="#_x0000_t75" style="width:147.6pt;height:39pt" o:ole="">
            <v:imagedata r:id="rId28" o:title=""/>
          </v:shape>
          <o:OLEObject Type="Embed" ProgID="Equation.3" ShapeID="_x0000_i1037" DrawAspect="Content" ObjectID="_1536392696" r:id="rId2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6:=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00" w:dyaOrig="780">
          <v:shape id="_x0000_i1038" type="#_x0000_t75" style="width:148.8pt;height:39pt" o:ole="">
            <v:imagedata r:id="rId30" o:title=""/>
          </v:shape>
          <o:OLEObject Type="Embed" ProgID="Equation.3" ShapeID="_x0000_i1038" DrawAspect="Content" ObjectID="_1536392697" r:id="rId3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00" w:dyaOrig="780">
          <v:shape id="_x0000_i1039" type="#_x0000_t75" style="width:148.8pt;height:39pt" o:ole="">
            <v:imagedata r:id="rId32" o:title=""/>
          </v:shape>
          <o:OLEObject Type="Embed" ProgID="Equation.3" ShapeID="_x0000_i1039" DrawAspect="Content" ObjectID="_1536392698" r:id="rId33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1:=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2:=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7)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t1:=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t2:=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t3:=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1..3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00" w:dyaOrig="740">
          <v:shape id="_x0000_i1040" type="#_x0000_t75" style="width:135pt;height:36pt" o:ole="">
            <v:imagedata r:id="rId34" o:title=""/>
          </v:shape>
          <o:OLEObject Type="Embed" ProgID="Equation.3" ShapeID="_x0000_i1040" DrawAspect="Content" ObjectID="_1536392699" r:id="rId35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W3:=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(Xb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LP4)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40" w:dyaOrig="740">
          <v:shape id="_x0000_i1041" type="#_x0000_t75" style="width:135.6pt;height:36pt" o:ole="">
            <v:imagedata r:id="rId36" o:title=""/>
          </v:shape>
          <o:OLEObject Type="Embed" ProgID="Equation.3" ShapeID="_x0000_i1041" DrawAspect="Content" ObjectID="_1536392700" r:id="rId3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13.1842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22.9552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32.0092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42.3332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42.7643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(32.20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31.66)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(31.66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30.27)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(30.27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31.15)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(31.15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29.23)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(32.20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31.66)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(31.28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32.63)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(32.63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32.24)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(32.24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30.71)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30.71)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(30.71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30.61)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(30.61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31.04)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(31.04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31.63)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(31.63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32.29)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(32.29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32.41)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(32.41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33.2)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(32.24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34.8)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(34.8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35.01)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(35.01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35.84)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(35.84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36.42)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(36.42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36.88)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(36.88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37.02)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(37.02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38.15)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(38.15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38.63)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(38.63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38.98)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(38.98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40.47)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(40.47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41.18)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(41.18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41.62)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(41.62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40.4)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(40.4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40.07)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(60.07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41.04)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(41.04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41.21)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(41.21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41.02)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(41.02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41.33)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(41.33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41.43)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(41.43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41.4)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42.22)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(42.22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42.28)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(42.28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41.82)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(41.82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41.32)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(41.32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41.52)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(41.52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42.53)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(42.53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42.54)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(42.54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42.31)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(42.31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43.25)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(43.25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43.48)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f: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t4:=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1..15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t5:=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1..32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Ху1:=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042" type="#_x0000_t75" style="width:145.2pt;height:39pt" o:ole="">
            <v:imagedata r:id="rId38" o:title=""/>
          </v:shape>
          <o:OLEObject Type="Embed" ProgID="Equation.3" ShapeID="_x0000_i1042" DrawAspect="Content" ObjectID="_1536392701" r:id="rId3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3" type="#_x0000_t75" style="width:147.6pt;height:39pt" o:ole="">
            <v:imagedata r:id="rId40" o:title=""/>
          </v:shape>
          <o:OLEObject Type="Embed" ProgID="Equation.3" ShapeID="_x0000_i1043" DrawAspect="Content" ObjectID="_1536392702" r:id="rId4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4" type="#_x0000_t75" style="width:147.6pt;height:39pt" o:ole="">
            <v:imagedata r:id="rId42" o:title=""/>
          </v:shape>
          <o:OLEObject Type="Embed" ProgID="Equation.3" ShapeID="_x0000_i1044" DrawAspect="Content" ObjectID="_1536392703" r:id="rId43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5" type="#_x0000_t75" style="width:147.6pt;height:39pt" o:ole="">
            <v:imagedata r:id="rId44" o:title=""/>
          </v:shape>
          <o:OLEObject Type="Embed" ProgID="Equation.3" ShapeID="_x0000_i1045" DrawAspect="Content" ObjectID="_1536392704" r:id="rId4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6" type="#_x0000_t75" style="width:147.6pt;height:39pt" o:ole="">
            <v:imagedata r:id="rId46" o:title=""/>
          </v:shape>
          <o:OLEObject Type="Embed" ProgID="Equation.3" ShapeID="_x0000_i1046" DrawAspect="Content" ObjectID="_1536392705" r:id="rId47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Ху6:=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7" type="#_x0000_t75" style="width:147.6pt;height:39pt" o:ole="">
            <v:imagedata r:id="rId48" o:title=""/>
          </v:shape>
          <o:OLEObject Type="Embed" ProgID="Equation.3" ShapeID="_x0000_i1047" DrawAspect="Content" ObjectID="_1536392706" r:id="rId49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8" type="#_x0000_t75" style="width:147.6pt;height:39pt" o:ole="">
            <v:imagedata r:id="rId50" o:title=""/>
          </v:shape>
          <o:OLEObject Type="Embed" ProgID="Equation.3" ShapeID="_x0000_i1048" DrawAspect="Content" ObjectID="_1536392707" r:id="rId5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Ху8:=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49" type="#_x0000_t75" style="width:147.6pt;height:39pt" o:ole="">
            <v:imagedata r:id="rId52" o:title=""/>
          </v:shape>
          <o:OLEObject Type="Embed" ProgID="Equation.3" ShapeID="_x0000_i1049" DrawAspect="Content" ObjectID="_1536392708" r:id="rId53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Ху9:=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50" type="#_x0000_t75" style="width:147.6pt;height:39pt" o:ole="">
            <v:imagedata r:id="rId54" o:title=""/>
          </v:shape>
          <o:OLEObject Type="Embed" ProgID="Equation.3" ShapeID="_x0000_i1050" DrawAspect="Content" ObjectID="_1536392709" r:id="rId55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Ху10:=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051" type="#_x0000_t75" style="width:150.6pt;height:39pt" o:ole="">
            <v:imagedata r:id="rId56" o:title=""/>
          </v:shape>
          <o:OLEObject Type="Embed" ProgID="Equation.3" ShapeID="_x0000_i1051" DrawAspect="Content" ObjectID="_1536392710" r:id="rId5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Ху11:=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120" w:dyaOrig="780">
          <v:shape id="_x0000_i1052" type="#_x0000_t75" style="width:156pt;height:39pt" o:ole="">
            <v:imagedata r:id="rId58" o:title=""/>
          </v:shape>
          <o:OLEObject Type="Embed" ProgID="Equation.3" ShapeID="_x0000_i1052" DrawAspect="Content" ObjectID="_1536392711" r:id="rId59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053" type="#_x0000_t75" style="width:150.6pt;height:39pt" o:ole="">
            <v:imagedata r:id="rId60" o:title=""/>
          </v:shape>
          <o:OLEObject Type="Embed" ProgID="Equation.3" ShapeID="_x0000_i1053" DrawAspect="Content" ObjectID="_1536392712" r:id="rId61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054" type="#_x0000_t75" style="width:150.6pt;height:39pt" o:ole="">
            <v:imagedata r:id="rId62" o:title=""/>
          </v:shape>
          <o:OLEObject Type="Embed" ProgID="Equation.3" ShapeID="_x0000_i1054" DrawAspect="Content" ObjectID="_1536392713" r:id="rId6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Ху14:=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055" type="#_x0000_t75" style="width:150.6pt;height:39pt" o:ole="">
            <v:imagedata r:id="rId64" o:title=""/>
          </v:shape>
          <o:OLEObject Type="Embed" ProgID="Equation.3" ShapeID="_x0000_i1055" DrawAspect="Content" ObjectID="_1536392714" r:id="rId65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056" type="#_x0000_t75" style="width:150.6pt;height:39pt" o:ole="">
            <v:imagedata r:id="rId66" o:title=""/>
          </v:shape>
          <o:OLEObject Type="Embed" ProgID="Equation.3" ShapeID="_x0000_i1056" DrawAspect="Content" ObjectID="_1536392715" r:id="rId6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4:=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15)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60" w:dyaOrig="740">
          <v:shape id="_x0000_i1057" type="#_x0000_t75" style="width:136.8pt;height:36pt" o:ole="">
            <v:imagedata r:id="rId68" o:title=""/>
          </v:shape>
          <o:OLEObject Type="Embed" ProgID="Equation.3" ShapeID="_x0000_i1057" DrawAspect="Content" ObjectID="_1536392716" r:id="rId69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43.2455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40" w:dyaOrig="780">
          <v:shape id="_x0000_i1058" type="#_x0000_t75" style="width:147pt;height:39pt" o:ole="">
            <v:imagedata r:id="rId70" o:title=""/>
          </v:shape>
          <o:OLEObject Type="Embed" ProgID="Equation.3" ShapeID="_x0000_i1058" DrawAspect="Content" ObjectID="_1536392717" r:id="rId71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59" type="#_x0000_t75" style="width:145.2pt;height:39pt" o:ole="">
            <v:imagedata r:id="rId72" o:title=""/>
          </v:shape>
          <o:OLEObject Type="Embed" ProgID="Equation.3" ShapeID="_x0000_i1059" DrawAspect="Content" ObjectID="_1536392718" r:id="rId7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0" type="#_x0000_t75" style="width:145.2pt;height:39pt" o:ole="">
            <v:imagedata r:id="rId74" o:title=""/>
          </v:shape>
          <o:OLEObject Type="Embed" ProgID="Equation.3" ShapeID="_x0000_i1060" DrawAspect="Content" ObjectID="_1536392719" r:id="rId75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1" type="#_x0000_t75" style="width:145.2pt;height:39pt" o:ole="">
            <v:imagedata r:id="rId76" o:title=""/>
          </v:shape>
          <o:OLEObject Type="Embed" ProgID="Equation.3" ShapeID="_x0000_i1061" DrawAspect="Content" ObjectID="_1536392720" r:id="rId77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2" type="#_x0000_t75" style="width:145.2pt;height:39pt" o:ole="">
            <v:imagedata r:id="rId78" o:title=""/>
          </v:shape>
          <o:OLEObject Type="Embed" ProgID="Equation.3" ShapeID="_x0000_i1062" DrawAspect="Content" ObjectID="_1536392721" r:id="rId79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3" type="#_x0000_t75" style="width:145.2pt;height:39pt" o:ole="">
            <v:imagedata r:id="rId80" o:title=""/>
          </v:shape>
          <o:OLEObject Type="Embed" ProgID="Equation.3" ShapeID="_x0000_i1063" DrawAspect="Content" ObjectID="_1536392722" r:id="rId8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4" type="#_x0000_t75" style="width:145.2pt;height:39pt" o:ole="">
            <v:imagedata r:id="rId82" o:title=""/>
          </v:shape>
          <o:OLEObject Type="Embed" ProgID="Equation.3" ShapeID="_x0000_i1064" DrawAspect="Content" ObjectID="_1536392723" r:id="rId83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5" type="#_x0000_t75" style="width:145.2pt;height:39pt" o:ole="">
            <v:imagedata r:id="rId84" o:title=""/>
          </v:shape>
          <o:OLEObject Type="Embed" ProgID="Equation.3" ShapeID="_x0000_i1065" DrawAspect="Content" ObjectID="_1536392724" r:id="rId85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066" type="#_x0000_t75" style="width:145.2pt;height:39pt" o:ole="">
            <v:imagedata r:id="rId86" o:title=""/>
          </v:shape>
          <o:OLEObject Type="Embed" ProgID="Equation.3" ShapeID="_x0000_i1066" DrawAspect="Content" ObjectID="_1536392725" r:id="rId8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67" type="#_x0000_t75" style="width:149.4pt;height:39pt" o:ole="">
            <v:imagedata r:id="rId88" o:title=""/>
          </v:shape>
          <o:OLEObject Type="Embed" ProgID="Equation.3" ShapeID="_x0000_i1067" DrawAspect="Content" ObjectID="_1536392726" r:id="rId89"/>
        </w:objec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00" w:dyaOrig="780">
          <v:shape id="_x0000_i1068" type="#_x0000_t75" style="width:150pt;height:39pt" o:ole="">
            <v:imagedata r:id="rId90" o:title=""/>
          </v:shape>
          <o:OLEObject Type="Embed" ProgID="Equation.3" ShapeID="_x0000_i1068" DrawAspect="Content" ObjectID="_1536392727" r:id="rId9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69" type="#_x0000_t75" style="width:149.4pt;height:39pt" o:ole="">
            <v:imagedata r:id="rId92" o:title=""/>
          </v:shape>
          <o:OLEObject Type="Embed" ProgID="Equation.3" ShapeID="_x0000_i1069" DrawAspect="Content" ObjectID="_1536392728" r:id="rId9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0" type="#_x0000_t75" style="width:149.4pt;height:39pt" o:ole="">
            <v:imagedata r:id="rId94" o:title=""/>
          </v:shape>
          <o:OLEObject Type="Embed" ProgID="Equation.3" ShapeID="_x0000_i1070" DrawAspect="Content" ObjectID="_1536392729" r:id="rId95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1" type="#_x0000_t75" style="width:149.4pt;height:39pt" o:ole="">
            <v:imagedata r:id="rId96" o:title=""/>
          </v:shape>
          <o:OLEObject Type="Embed" ProgID="Equation.3" ShapeID="_x0000_i1071" DrawAspect="Content" ObjectID="_1536392730" r:id="rId9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2" type="#_x0000_t75" style="width:149.4pt;height:39pt" o:ole="">
            <v:imagedata r:id="rId98" o:title=""/>
          </v:shape>
          <o:OLEObject Type="Embed" ProgID="Equation.3" ShapeID="_x0000_i1072" DrawAspect="Content" ObjectID="_1536392731" r:id="rId99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3" type="#_x0000_t75" style="width:149.4pt;height:39pt" o:ole="">
            <v:imagedata r:id="rId100" o:title=""/>
          </v:shape>
          <o:OLEObject Type="Embed" ProgID="Equation.3" ShapeID="_x0000_i1073" DrawAspect="Content" ObjectID="_1536392732" r:id="rId101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4" type="#_x0000_t75" style="width:149.4pt;height:39pt" o:ole="">
            <v:imagedata r:id="rId102" o:title=""/>
          </v:shape>
          <o:OLEObject Type="Embed" ProgID="Equation.3" ShapeID="_x0000_i1074" DrawAspect="Content" ObjectID="_1536392733" r:id="rId10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5" type="#_x0000_t75" style="width:149.4pt;height:39pt" o:ole="">
            <v:imagedata r:id="rId104" o:title=""/>
          </v:shape>
          <o:OLEObject Type="Embed" ProgID="Equation.3" ShapeID="_x0000_i1075" DrawAspect="Content" ObjectID="_1536392734" r:id="rId105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6" type="#_x0000_t75" style="width:149.4pt;height:39pt" o:ole="">
            <v:imagedata r:id="rId106" o:title=""/>
          </v:shape>
          <o:OLEObject Type="Embed" ProgID="Equation.3" ShapeID="_x0000_i1076" DrawAspect="Content" ObjectID="_1536392735" r:id="rId107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77" type="#_x0000_t75" style="width:150.6pt;height:39pt" o:ole="">
            <v:imagedata r:id="rId108" o:title=""/>
          </v:shape>
          <o:OLEObject Type="Embed" ProgID="Equation.3" ShapeID="_x0000_i1077" DrawAspect="Content" ObjectID="_1536392736" r:id="rId109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78" type="#_x0000_t75" style="width:149.4pt;height:39pt" o:ole="">
            <v:imagedata r:id="rId110" o:title=""/>
          </v:shape>
          <o:OLEObject Type="Embed" ProgID="Equation.3" ShapeID="_x0000_i1078" DrawAspect="Content" ObjectID="_1536392737" r:id="rId11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79" type="#_x0000_t75" style="width:150.6pt;height:39pt" o:ole="">
            <v:imagedata r:id="rId112" o:title=""/>
          </v:shape>
          <o:OLEObject Type="Embed" ProgID="Equation.3" ShapeID="_x0000_i1079" DrawAspect="Content" ObjectID="_1536392738" r:id="rId113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80" type="#_x0000_t75" style="width:149.4pt;height:39pt" o:ole="">
            <v:imagedata r:id="rId114" o:title=""/>
          </v:shape>
          <o:OLEObject Type="Embed" ProgID="Equation.3" ShapeID="_x0000_i1080" DrawAspect="Content" ObjectID="_1536392739" r:id="rId115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1" type="#_x0000_t75" style="width:150.6pt;height:39pt" o:ole="">
            <v:imagedata r:id="rId116" o:title=""/>
          </v:shape>
          <o:OLEObject Type="Embed" ProgID="Equation.3" ShapeID="_x0000_i1081" DrawAspect="Content" ObjectID="_1536392740" r:id="rId11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2" type="#_x0000_t75" style="width:150.6pt;height:39pt" o:ole="">
            <v:imagedata r:id="rId118" o:title=""/>
          </v:shape>
          <o:OLEObject Type="Embed" ProgID="Equation.3" ShapeID="_x0000_i1082" DrawAspect="Content" ObjectID="_1536392741" r:id="rId119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3" type="#_x0000_t75" style="width:150.6pt;height:39pt" o:ole="">
            <v:imagedata r:id="rId120" o:title=""/>
          </v:shape>
          <o:OLEObject Type="Embed" ProgID="Equation.3" ShapeID="_x0000_i1083" DrawAspect="Content" ObjectID="_1536392742" r:id="rId12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4" type="#_x0000_t75" style="width:150.6pt;height:39pt" o:ole="">
            <v:imagedata r:id="rId122" o:title=""/>
          </v:shape>
          <o:OLEObject Type="Embed" ProgID="Equation.3" ShapeID="_x0000_i1084" DrawAspect="Content" ObjectID="_1536392743" r:id="rId12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5" type="#_x0000_t75" style="width:150.6pt;height:39pt" o:ole="">
            <v:imagedata r:id="rId124" o:title=""/>
          </v:shape>
          <o:OLEObject Type="Embed" ProgID="Equation.3" ShapeID="_x0000_i1085" DrawAspect="Content" ObjectID="_1536392744" r:id="rId125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086" type="#_x0000_t75" style="width:150.6pt;height:39pt" o:ole="">
            <v:imagedata r:id="rId126" o:title=""/>
          </v:shape>
          <o:OLEObject Type="Embed" ProgID="Equation.3" ShapeID="_x0000_i1086" DrawAspect="Content" ObjectID="_1536392745" r:id="rId12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87" type="#_x0000_t75" style="width:149.4pt;height:39pt" o:ole="">
            <v:imagedata r:id="rId128" o:title=""/>
          </v:shape>
          <o:OLEObject Type="Embed" ProgID="Equation.3" ShapeID="_x0000_i1087" DrawAspect="Content" ObjectID="_1536392746" r:id="rId129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88" type="#_x0000_t75" style="width:149.4pt;height:39pt" o:ole="">
            <v:imagedata r:id="rId130" o:title=""/>
          </v:shape>
          <o:OLEObject Type="Embed" ProgID="Equation.3" ShapeID="_x0000_i1088" DrawAspect="Content" ObjectID="_1536392747" r:id="rId131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089" type="#_x0000_t75" style="width:149.4pt;height:39pt" o:ole="">
            <v:imagedata r:id="rId132" o:title=""/>
          </v:shape>
          <o:OLEObject Type="Embed" ProgID="Equation.3" ShapeID="_x0000_i1089" DrawAspect="Content" ObjectID="_1536392748" r:id="rId133"/>
        </w:object>
      </w:r>
    </w:p>
    <w:p w:rsidR="002F0D82" w:rsidRPr="008A27CA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W5:=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(Xf1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Xf22)</w:t>
      </w:r>
    </w:p>
    <w:p w:rsidR="002F0D82" w:rsidRPr="008A27CA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lang w:val="en-US"/>
        </w:rPr>
        <w:t>P</w:t>
      </w:r>
      <w:r w:rsidRPr="000B62CE">
        <w:rPr>
          <w:rFonts w:ascii="Times New Roman" w:hAnsi="Times New Roman"/>
          <w:sz w:val="28"/>
          <w:szCs w:val="28"/>
        </w:rPr>
        <w:t>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0"/>
        </w:rPr>
        <w:object w:dxaOrig="2740" w:dyaOrig="740">
          <v:shape id="_x0000_i1090" type="#_x0000_t75" style="width:135.6pt;height:36pt" o:ole="">
            <v:imagedata r:id="rId134" o:title=""/>
          </v:shape>
          <o:OLEObject Type="Embed" ProgID="Equation.3" ShapeID="_x0000_i1090" DrawAspect="Content" ObjectID="_1536392749" r:id="rId13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lang w:val="en-US"/>
        </w:rPr>
        <w:t>P</w:t>
      </w:r>
      <w:r w:rsidRPr="000B62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55.8154</w:t>
      </w:r>
    </w:p>
    <w:p w:rsidR="002F0D82" w:rsidRDefault="002F0D82" w:rsidP="0065182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составляют:</w:t>
      </w:r>
    </w:p>
    <w:p w:rsidR="002F0D82" w:rsidRPr="008A27C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13.18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D2328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22.96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D2328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32.01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D2328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42.33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D2328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43.25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D2328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55.82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42.76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>.</w:t>
      </w:r>
    </w:p>
    <w:p w:rsidR="002F0D82" w:rsidRPr="003B19F6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Аналогично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проанализируем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аудиозапись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3B19F6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9F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9F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9F6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9F6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.</w:t>
      </w:r>
    </w:p>
    <w:p w:rsidR="002F0D82" w:rsidRPr="003B19F6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86"/>
      </w:tblGrid>
      <w:tr w:rsidR="002F0D82" w:rsidRPr="000B62CE" w:rsidTr="007E1E57">
        <w:tc>
          <w:tcPr>
            <w:tcW w:w="9286" w:type="dxa"/>
          </w:tcPr>
          <w:p w:rsidR="002F0D82" w:rsidRPr="000B62CE" w:rsidRDefault="002F0D82" w:rsidP="007E1E5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5216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67" o:spid="_x0000_i1091" type="#_x0000_t75" style="width:450.6pt;height:264pt;visibility:visible">
                  <v:imagedata r:id="rId136" o:title=""/>
                </v:shape>
              </w:pict>
            </w:r>
          </w:p>
        </w:tc>
      </w:tr>
    </w:tbl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 xml:space="preserve">унок 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0B62CE">
        <w:rPr>
          <w:rFonts w:ascii="Times New Roman" w:hAnsi="Times New Roman"/>
          <w:sz w:val="28"/>
          <w:szCs w:val="28"/>
        </w:rPr>
        <w:t>Спектр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 w:rsidRPr="000B62CE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Таблица 3 - </w:t>
      </w:r>
      <w:r w:rsidRPr="000B62CE">
        <w:rPr>
          <w:rFonts w:ascii="Times New Roman" w:hAnsi="Times New Roman"/>
          <w:sz w:val="28"/>
          <w:szCs w:val="28"/>
        </w:rPr>
        <w:t>Сравнение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расчетов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dBFS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для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измерений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F22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сетке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  <w:shd w:val="clear" w:color="auto" w:fill="FFFFFF"/>
        </w:rPr>
        <w:t>dBSPL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710"/>
        <w:gridCol w:w="1830"/>
        <w:gridCol w:w="1125"/>
        <w:gridCol w:w="241"/>
        <w:gridCol w:w="1260"/>
        <w:gridCol w:w="2041"/>
      </w:tblGrid>
      <w:tr w:rsidR="002F0D82" w:rsidRPr="009B61A1" w:rsidTr="007E1E57">
        <w:tc>
          <w:tcPr>
            <w:tcW w:w="1574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спектру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дБ</w:t>
            </w:r>
          </w:p>
        </w:tc>
        <w:tc>
          <w:tcPr>
            <w:tcW w:w="171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Частота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</w:t>
            </w:r>
          </w:p>
        </w:tc>
        <w:tc>
          <w:tcPr>
            <w:tcW w:w="183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Средне-</w:t>
            </w: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геометрические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октавных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полос</w:t>
            </w:r>
          </w:p>
        </w:tc>
        <w:tc>
          <w:tcPr>
            <w:tcW w:w="2626" w:type="dxa"/>
            <w:gridSpan w:val="3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Граничные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Гц</w:t>
            </w: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звукового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давления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октавной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полосе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характеристике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Impulse,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дБ</w:t>
            </w:r>
          </w:p>
        </w:tc>
      </w:tr>
      <w:tr w:rsidR="002F0D82" w:rsidRPr="009B61A1" w:rsidTr="007E1E57">
        <w:tc>
          <w:tcPr>
            <w:tcW w:w="1574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Нижние</w:t>
            </w:r>
          </w:p>
        </w:tc>
        <w:tc>
          <w:tcPr>
            <w:tcW w:w="126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Верхние</w:t>
            </w: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31,5</w:t>
            </w:r>
          </w:p>
        </w:tc>
        <w:tc>
          <w:tcPr>
            <w:tcW w:w="1366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22,4</w:t>
            </w:r>
          </w:p>
        </w:tc>
        <w:tc>
          <w:tcPr>
            <w:tcW w:w="126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99.50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-9,110625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21,533203</w:t>
            </w:r>
          </w:p>
        </w:tc>
        <w:tc>
          <w:tcPr>
            <w:tcW w:w="4456" w:type="dxa"/>
            <w:gridSpan w:val="4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-15,413717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43,066406</w:t>
            </w:r>
          </w:p>
        </w:tc>
        <w:tc>
          <w:tcPr>
            <w:tcW w:w="4456" w:type="dxa"/>
            <w:gridSpan w:val="4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1125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01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92.90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-19,429035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64,599609</w:t>
            </w:r>
          </w:p>
        </w:tc>
        <w:tc>
          <w:tcPr>
            <w:tcW w:w="4456" w:type="dxa"/>
            <w:gridSpan w:val="4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-19,371147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86,132812</w:t>
            </w:r>
          </w:p>
        </w:tc>
        <w:tc>
          <w:tcPr>
            <w:tcW w:w="4456" w:type="dxa"/>
            <w:gridSpan w:val="4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1125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01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94.40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-17,512398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107,666016</w:t>
            </w:r>
          </w:p>
        </w:tc>
        <w:tc>
          <w:tcPr>
            <w:tcW w:w="4456" w:type="dxa"/>
            <w:gridSpan w:val="4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-17,714121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129,199219</w:t>
            </w:r>
          </w:p>
        </w:tc>
        <w:tc>
          <w:tcPr>
            <w:tcW w:w="4456" w:type="dxa"/>
            <w:gridSpan w:val="4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-17,479588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150,732422</w:t>
            </w:r>
          </w:p>
        </w:tc>
        <w:tc>
          <w:tcPr>
            <w:tcW w:w="4456" w:type="dxa"/>
            <w:gridSpan w:val="4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-18,454773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16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172,265625</w:t>
            </w:r>
          </w:p>
        </w:tc>
        <w:tc>
          <w:tcPr>
            <w:tcW w:w="4456" w:type="dxa"/>
            <w:gridSpan w:val="4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16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</w:tbl>
    <w:p w:rsidR="002F0D82" w:rsidRDefault="002F0D82" w:rsidP="0065182D">
      <w:pPr>
        <w:jc w:val="right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jc w:val="right"/>
        <w:rPr>
          <w:rFonts w:ascii="Times New Roman" w:hAnsi="Times New Roman"/>
          <w:sz w:val="28"/>
          <w:szCs w:val="28"/>
        </w:rPr>
      </w:pPr>
    </w:p>
    <w:p w:rsidR="002F0D82" w:rsidRPr="009B61A1" w:rsidRDefault="002F0D82" w:rsidP="009B61A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таблицы </w:t>
      </w:r>
      <w:r w:rsidRPr="009B61A1">
        <w:rPr>
          <w:rFonts w:ascii="Times New Roman" w:hAnsi="Times New Roman"/>
          <w:sz w:val="28"/>
          <w:szCs w:val="28"/>
        </w:rPr>
        <w:t>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710"/>
        <w:gridCol w:w="1830"/>
        <w:gridCol w:w="15"/>
        <w:gridCol w:w="1080"/>
        <w:gridCol w:w="30"/>
        <w:gridCol w:w="241"/>
        <w:gridCol w:w="1260"/>
        <w:gridCol w:w="2041"/>
      </w:tblGrid>
      <w:tr w:rsidR="002F0D82" w:rsidRPr="009B61A1" w:rsidTr="007E1E57">
        <w:tc>
          <w:tcPr>
            <w:tcW w:w="1574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спектру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дБ</w:t>
            </w:r>
          </w:p>
        </w:tc>
        <w:tc>
          <w:tcPr>
            <w:tcW w:w="171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Частота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</w:t>
            </w:r>
          </w:p>
        </w:tc>
        <w:tc>
          <w:tcPr>
            <w:tcW w:w="183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Средне-</w:t>
            </w: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геометрические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октавных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полос</w:t>
            </w:r>
          </w:p>
        </w:tc>
        <w:tc>
          <w:tcPr>
            <w:tcW w:w="2626" w:type="dxa"/>
            <w:gridSpan w:val="5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Граничные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Гц</w:t>
            </w: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звукового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давления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октавной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полосе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характеристике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Impulse,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дБ</w:t>
            </w:r>
          </w:p>
        </w:tc>
      </w:tr>
      <w:tr w:rsidR="002F0D82" w:rsidRPr="009B61A1" w:rsidTr="007E1E57">
        <w:tc>
          <w:tcPr>
            <w:tcW w:w="1574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366" w:type="dxa"/>
            <w:gridSpan w:val="4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Нижние</w:t>
            </w:r>
          </w:p>
        </w:tc>
        <w:tc>
          <w:tcPr>
            <w:tcW w:w="126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Верхние</w:t>
            </w: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  <w:tc>
          <w:tcPr>
            <w:tcW w:w="1366" w:type="dxa"/>
            <w:gridSpan w:val="4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26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355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88</w:t>
            </w: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-19,321411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193,798828</w:t>
            </w:r>
          </w:p>
        </w:tc>
        <w:tc>
          <w:tcPr>
            <w:tcW w:w="4456" w:type="dxa"/>
            <w:gridSpan w:val="6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-20,583492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215,332031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-22,566153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236,865234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-23,660273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258,398438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-23,619871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279,931641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-24,051847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301,464844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-24,094955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322,998047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-25,315956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344,531250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  <w:tc>
          <w:tcPr>
            <w:tcW w:w="1125" w:type="dxa"/>
            <w:gridSpan w:val="3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355</w:t>
            </w:r>
          </w:p>
        </w:tc>
        <w:tc>
          <w:tcPr>
            <w:tcW w:w="1501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710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85.80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-25,942024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366,064453</w:t>
            </w:r>
          </w:p>
        </w:tc>
        <w:tc>
          <w:tcPr>
            <w:tcW w:w="4456" w:type="dxa"/>
            <w:gridSpan w:val="6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-24,980345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387,597656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-24,967396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409,130859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-24,571724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430,664062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-24,823143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452,197266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-24,890142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473,730469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-25,902958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495,263672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-26,907084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516,796875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-27,661142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538,330078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-28,844282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559,863281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-30,175701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581,396484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-31,671953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602,929688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-32,007381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624,462891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-30,239079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645,996094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-30,169384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667,529297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-30,597136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689,062500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3284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1000</w:t>
            </w:r>
          </w:p>
        </w:tc>
        <w:tc>
          <w:tcPr>
            <w:tcW w:w="108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710</w:t>
            </w:r>
          </w:p>
        </w:tc>
        <w:tc>
          <w:tcPr>
            <w:tcW w:w="1531" w:type="dxa"/>
            <w:gridSpan w:val="3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1400</w:t>
            </w:r>
          </w:p>
        </w:tc>
        <w:tc>
          <w:tcPr>
            <w:tcW w:w="2041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  <w:lang w:val="en-US"/>
              </w:rPr>
              <w:t>79.61</w:t>
            </w: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-31,814047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710,595703</w:t>
            </w:r>
          </w:p>
        </w:tc>
        <w:tc>
          <w:tcPr>
            <w:tcW w:w="4456" w:type="dxa"/>
            <w:gridSpan w:val="6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-32,109997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732,128906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-32,608208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753,662109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-32,475029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775,195312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-30,943560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796,728516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-29,655170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818,261719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-29,920778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839,794922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-29,206345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861,328125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-29,453768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882,861328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-30,792425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904,394531</w:t>
            </w:r>
          </w:p>
        </w:tc>
        <w:tc>
          <w:tcPr>
            <w:tcW w:w="4456" w:type="dxa"/>
            <w:gridSpan w:val="6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</w:tbl>
    <w:p w:rsidR="002F0D82" w:rsidRPr="009B61A1" w:rsidRDefault="002F0D82" w:rsidP="009B61A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таблицы </w:t>
      </w:r>
      <w:r w:rsidRPr="009B61A1">
        <w:rPr>
          <w:rFonts w:ascii="Times New Roman" w:hAnsi="Times New Roman"/>
          <w:sz w:val="28"/>
          <w:szCs w:val="28"/>
        </w:rPr>
        <w:t>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710"/>
        <w:gridCol w:w="1830"/>
        <w:gridCol w:w="1366"/>
        <w:gridCol w:w="1260"/>
        <w:gridCol w:w="2041"/>
      </w:tblGrid>
      <w:tr w:rsidR="002F0D82" w:rsidRPr="009B61A1" w:rsidTr="007E1E57">
        <w:tc>
          <w:tcPr>
            <w:tcW w:w="1574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спектру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дБ</w:t>
            </w:r>
          </w:p>
        </w:tc>
        <w:tc>
          <w:tcPr>
            <w:tcW w:w="171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Частота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Style w:val="translation-chunk"/>
                <w:rFonts w:ascii="Times New Roman" w:hAnsi="Times New Roman"/>
                <w:sz w:val="26"/>
                <w:szCs w:val="26"/>
                <w:shd w:val="clear" w:color="auto" w:fill="FFFFFF"/>
              </w:rPr>
              <w:t>шкале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dBFS</w:t>
            </w:r>
          </w:p>
        </w:tc>
        <w:tc>
          <w:tcPr>
            <w:tcW w:w="1830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Средне-</w:t>
            </w: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геометрические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октавных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полос</w:t>
            </w:r>
          </w:p>
        </w:tc>
        <w:tc>
          <w:tcPr>
            <w:tcW w:w="2626" w:type="dxa"/>
            <w:gridSpan w:val="2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Граничные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частоты,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sz w:val="26"/>
                <w:szCs w:val="26"/>
              </w:rPr>
              <w:t>Гц</w:t>
            </w:r>
          </w:p>
        </w:tc>
        <w:tc>
          <w:tcPr>
            <w:tcW w:w="2041" w:type="dxa"/>
            <w:vMerge w:val="restart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Уровень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звукового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давления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октавной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полосе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на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характеристике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Impulse,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B61A1">
              <w:rPr>
                <w:rFonts w:ascii="Times New Roman" w:hAnsi="Times New Roman"/>
                <w:bCs/>
                <w:sz w:val="26"/>
                <w:szCs w:val="26"/>
              </w:rPr>
              <w:t>дБ</w:t>
            </w:r>
          </w:p>
        </w:tc>
      </w:tr>
      <w:tr w:rsidR="002F0D82" w:rsidRPr="009B61A1" w:rsidTr="007E1E57">
        <w:tc>
          <w:tcPr>
            <w:tcW w:w="1574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830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1366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Нижние</w:t>
            </w:r>
          </w:p>
        </w:tc>
        <w:tc>
          <w:tcPr>
            <w:tcW w:w="126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Верхние</w:t>
            </w: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-30,322735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925,927734</w:t>
            </w:r>
          </w:p>
        </w:tc>
        <w:tc>
          <w:tcPr>
            <w:tcW w:w="4456" w:type="dxa"/>
            <w:gridSpan w:val="3"/>
            <w:vMerge w:val="restart"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-30,521873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947,460938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-31,295031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968,994141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-30,531406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990,527344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-30,798836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1012,060547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-31,700907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1033,593750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-31,565430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1055,126953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-32,359425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1076,660156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-31,885851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1098,193359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-31,551823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1119,726562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-32,296738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1141,259766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-32,922100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1162,792969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-32,924591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1184,326172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-33,936741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1205,859375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-35,689075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1227,392578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-35,787731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1248,925781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-33,332478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1270,458984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-32,438927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1291,992188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-31,709234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1313,525391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3B19F6">
        <w:trPr>
          <w:trHeight w:val="167"/>
        </w:trPr>
        <w:tc>
          <w:tcPr>
            <w:tcW w:w="1574" w:type="dxa"/>
          </w:tcPr>
          <w:p w:rsidR="002F0D82" w:rsidRPr="009B61A1" w:rsidRDefault="002F0D82" w:rsidP="003B19F6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-31,232506</w:t>
            </w:r>
          </w:p>
        </w:tc>
        <w:tc>
          <w:tcPr>
            <w:tcW w:w="1710" w:type="dxa"/>
          </w:tcPr>
          <w:p w:rsidR="002F0D82" w:rsidRPr="009B61A1" w:rsidRDefault="002F0D82" w:rsidP="003B19F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1335,058594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-31,430315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1356,591797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-30,825621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1378,125000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2F0D82" w:rsidRPr="009B61A1" w:rsidTr="007E1E57">
        <w:tc>
          <w:tcPr>
            <w:tcW w:w="1574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-30,919930</w:t>
            </w:r>
          </w:p>
        </w:tc>
        <w:tc>
          <w:tcPr>
            <w:tcW w:w="1710" w:type="dxa"/>
          </w:tcPr>
          <w:p w:rsidR="002F0D82" w:rsidRPr="009B61A1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9B61A1">
              <w:rPr>
                <w:rFonts w:ascii="Times New Roman" w:hAnsi="Times New Roman"/>
                <w:sz w:val="26"/>
                <w:szCs w:val="26"/>
              </w:rPr>
              <w:t>1399,658203</w:t>
            </w:r>
          </w:p>
        </w:tc>
        <w:tc>
          <w:tcPr>
            <w:tcW w:w="4456" w:type="dxa"/>
            <w:gridSpan w:val="3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  <w:vAlign w:val="center"/>
          </w:tcPr>
          <w:p w:rsidR="002F0D82" w:rsidRPr="009B61A1" w:rsidRDefault="002F0D82" w:rsidP="007E1E57">
            <w:pPr>
              <w:spacing w:after="0" w:line="240" w:lineRule="auto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</w:tbl>
    <w:p w:rsidR="002F0D82" w:rsidRPr="000B62CE" w:rsidRDefault="002F0D82" w:rsidP="0065182D">
      <w:pPr>
        <w:tabs>
          <w:tab w:val="left" w:pos="450"/>
          <w:tab w:val="left" w:pos="495"/>
          <w:tab w:val="left" w:pos="52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Обозначим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пары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значений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за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своими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отрезками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диапазоне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частот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от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21.53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Гц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до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1399.66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Гц: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(9.11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15.41);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(19.43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19.37);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(17.51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17.71);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C2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(17.71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17.48);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(17.48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18.45);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(19.32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20.58);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D2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(20.58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22.57);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(22.57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23.66);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(23.66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23.62);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D5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(23.62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24.05);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(24.05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25.32);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(25.94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24.98);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(24.98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24.97);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(24.97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24.57);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(24.57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24.82);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(24.82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24.89);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(24.89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25.9);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(25.9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26.91);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(26.91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27.76)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(27.76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28.84);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(28.84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30.18);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31.67);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(31.67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32.01);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(32.01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30.24);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30.17);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Y15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30.6);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(31.81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32.11);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32.61);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(32.61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32.48);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(32.48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30.94);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(30.94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29.66);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(29.66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29.92);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(29.92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29.21);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(29.21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29.45);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(29.45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30.79);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(30.79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30.32);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30.52);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(30.52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31.3);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30.53);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(30.53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30.8);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31.7);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31.57);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(31.57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32.36);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(32.36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31.89);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F19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(31.89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31.55);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(31.55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32.92);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(32.92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32.93);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(32.93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33.94);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(33.94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35.69);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(35.69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35.79);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(35.79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33.33);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(33.33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32.44);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F28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(32.44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31.71);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F29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(31.71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31.23);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(31.23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31.43);</w:t>
      </w:r>
    </w:p>
    <w:p w:rsidR="002F0D82" w:rsidRPr="000B62CE" w:rsidRDefault="002F0D82" w:rsidP="0065182D">
      <w:pPr>
        <w:tabs>
          <w:tab w:val="left" w:pos="450"/>
          <w:tab w:val="left" w:pos="495"/>
          <w:tab w:val="left" w:pos="52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F31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(31.43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30.83);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F32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(30.83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30.92).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Расчеты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уровней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dBFS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октавных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выполним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SMath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Studio</w:t>
      </w:r>
      <w:r w:rsidRPr="000B62CE">
        <w:rPr>
          <w:rFonts w:ascii="Times New Roman" w:hAnsi="Times New Roman"/>
          <w:sz w:val="28"/>
          <w:szCs w:val="28"/>
        </w:rPr>
        <w:t>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(9.11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15.41)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B:=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(19.43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19.37)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(17.51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17.71)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(17.71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17.48)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(17.48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18.45)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(19.32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20.58)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(20.58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22.57)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(22.57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23.66)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(23.66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23.62)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(23.62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24.05)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(24.05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24.1)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(24.1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25.32)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c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1..2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LP1:=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LP2:=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Ха:=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00" w:dyaOrig="780">
          <v:shape id="_x0000_i1092" type="#_x0000_t75" style="width:142.2pt;height:39pt" o:ole="">
            <v:imagedata r:id="rId10" o:title=""/>
          </v:shape>
          <o:OLEObject Type="Embed" ProgID="Equation.3" ShapeID="_x0000_i1092" DrawAspect="Content" ObjectID="_1536392750" r:id="rId13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b</w:t>
      </w:r>
      <w:r w:rsidRPr="000B62CE">
        <w:rPr>
          <w:rFonts w:ascii="Times New Roman" w:hAnsi="Times New Roman"/>
          <w:sz w:val="28"/>
          <w:szCs w:val="28"/>
        </w:rPr>
        <w:t>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00" w:dyaOrig="780">
          <v:shape id="_x0000_i1093" type="#_x0000_t75" style="width:142.2pt;height:39pt" o:ole="">
            <v:imagedata r:id="rId12" o:title=""/>
          </v:shape>
          <o:OLEObject Type="Embed" ProgID="Equation.3" ShapeID="_x0000_i1093" DrawAspect="Content" ObjectID="_1536392751" r:id="rId138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Хс1:=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39" w:dyaOrig="780">
          <v:shape id="_x0000_i1094" type="#_x0000_t75" style="width:147pt;height:39pt" o:ole="">
            <v:imagedata r:id="rId139" o:title=""/>
          </v:shape>
          <o:OLEObject Type="Embed" ProgID="Equation.3" ShapeID="_x0000_i1094" DrawAspect="Content" ObjectID="_1536392752" r:id="rId140"/>
        </w:object>
      </w:r>
    </w:p>
    <w:p w:rsidR="002F0D82" w:rsidRPr="000B62CE" w:rsidRDefault="002F0D82" w:rsidP="0065182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Хс2:=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95" type="#_x0000_t75" style="width:147.6pt;height:39pt" o:ole="">
            <v:imagedata r:id="rId16" o:title=""/>
          </v:shape>
          <o:OLEObject Type="Embed" ProgID="Equation.3" ShapeID="_x0000_i1095" DrawAspect="Content" ObjectID="_1536392753" r:id="rId14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Хс3:=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096" type="#_x0000_t75" style="width:145.2pt;height:39pt" o:ole="">
            <v:imagedata r:id="rId18" o:title=""/>
          </v:shape>
          <o:OLEObject Type="Embed" ProgID="Equation.3" ShapeID="_x0000_i1096" DrawAspect="Content" ObjectID="_1536392754" r:id="rId142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Хd1:=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097" type="#_x0000_t75" style="width:145.2pt;height:39pt" o:ole="">
            <v:imagedata r:id="rId20" o:title=""/>
          </v:shape>
          <o:OLEObject Type="Embed" ProgID="Equation.3" ShapeID="_x0000_i1097" DrawAspect="Content" ObjectID="_1536392755" r:id="rId143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Хd2:=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99" w:dyaOrig="780">
          <v:shape id="_x0000_i1098" type="#_x0000_t75" style="width:150pt;height:39pt" o:ole="">
            <v:imagedata r:id="rId144" o:title=""/>
          </v:shape>
          <o:OLEObject Type="Embed" ProgID="Equation.3" ShapeID="_x0000_i1098" DrawAspect="Content" ObjectID="_1536392756" r:id="rId14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099" type="#_x0000_t75" style="width:147.6pt;height:39pt" o:ole="">
            <v:imagedata r:id="rId24" o:title=""/>
          </v:shape>
          <o:OLEObject Type="Embed" ProgID="Equation.3" ShapeID="_x0000_i1099" DrawAspect="Content" ObjectID="_1536392757" r:id="rId146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99" w:dyaOrig="780">
          <v:shape id="_x0000_i1100" type="#_x0000_t75" style="width:150pt;height:39pt" o:ole="">
            <v:imagedata r:id="rId147" o:title=""/>
          </v:shape>
          <o:OLEObject Type="Embed" ProgID="Equation.3" ShapeID="_x0000_i1100" DrawAspect="Content" ObjectID="_1536392758" r:id="rId148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01" type="#_x0000_t75" style="width:147.6pt;height:39pt" o:ole="">
            <v:imagedata r:id="rId28" o:title=""/>
          </v:shape>
          <o:OLEObject Type="Embed" ProgID="Equation.3" ShapeID="_x0000_i1101" DrawAspect="Content" ObjectID="_1536392759" r:id="rId14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6:=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99" w:dyaOrig="780">
          <v:shape id="_x0000_i1102" type="#_x0000_t75" style="width:147pt;height:39pt" o:ole="">
            <v:imagedata r:id="rId150" o:title=""/>
          </v:shape>
          <o:OLEObject Type="Embed" ProgID="Equation.3" ShapeID="_x0000_i1102" DrawAspect="Content" ObjectID="_1536392760" r:id="rId15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d</w:t>
      </w:r>
      <w:r w:rsidRPr="000B62CE">
        <w:rPr>
          <w:rFonts w:ascii="Times New Roman" w:hAnsi="Times New Roman"/>
          <w:sz w:val="28"/>
          <w:szCs w:val="28"/>
        </w:rPr>
        <w:t>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99" w:dyaOrig="780">
          <v:shape id="_x0000_i1103" type="#_x0000_t75" style="width:147pt;height:39pt" o:ole="">
            <v:imagedata r:id="rId152" o:title=""/>
          </v:shape>
          <o:OLEObject Type="Embed" ProgID="Equation.3" ShapeID="_x0000_i1103" DrawAspect="Content" ObjectID="_1536392761" r:id="rId153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1:=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Xc</w:t>
      </w:r>
      <w:r w:rsidRPr="000B62CE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2:=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Xd</w:t>
      </w:r>
      <w:r w:rsidRPr="000B62CE"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3:=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Xb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</w:t>
      </w:r>
      <w:r w:rsidRPr="000B62CE">
        <w:rPr>
          <w:rFonts w:ascii="Times New Roman" w:hAnsi="Times New Roman"/>
          <w:sz w:val="28"/>
          <w:szCs w:val="28"/>
        </w:rPr>
        <w:t>4)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t1:=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t2:=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t3:=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1..3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00" w:dyaOrig="740">
          <v:shape id="_x0000_i1104" type="#_x0000_t75" style="width:135pt;height:36pt" o:ole="">
            <v:imagedata r:id="rId34" o:title=""/>
          </v:shape>
          <o:OLEObject Type="Embed" ProgID="Equation.3" ShapeID="_x0000_i1104" DrawAspect="Content" ObjectID="_1536392762" r:id="rId15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60" w:dyaOrig="740">
          <v:shape id="_x0000_i1105" type="#_x0000_t75" style="width:138pt;height:36pt" o:ole="">
            <v:imagedata r:id="rId155" o:title=""/>
          </v:shape>
          <o:OLEObject Type="Embed" ProgID="Equation.3" ShapeID="_x0000_i1105" DrawAspect="Content" ObjectID="_1536392763" r:id="rId156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40" w:dyaOrig="740">
          <v:shape id="_x0000_i1106" type="#_x0000_t75" style="width:135.6pt;height:36pt" o:ole="">
            <v:imagedata r:id="rId157" o:title=""/>
          </v:shape>
          <o:OLEObject Type="Embed" ProgID="Equation.3" ShapeID="_x0000_i1106" DrawAspect="Content" ObjectID="_1536392764" r:id="rId158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13.3143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19.4001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22.5083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31.7071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32.4224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(25.94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24.98)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(24.98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24.97)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(24.97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24.57)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(24.57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24.82)</w:t>
      </w:r>
      <w:r>
        <w:rPr>
          <w:rStyle w:val="translation-chunk"/>
          <w:rFonts w:ascii="Times New Roman" w:hAnsi="Times New Roman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(24.82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24.89)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25.9)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(25.9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26.91)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(26.91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27.76)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(27.76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28.84)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(28.84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30.18)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(30.18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31.67)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(31.67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32.01)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(32.01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30.24)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(30.24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30.17)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(30.17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30.6)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(31.81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32.11)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(32.11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32.61)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(32.61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32.48)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(32.48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30.94)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29.66)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(29.66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29.92)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(29.92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29.21)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(29.21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29.45)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(29.45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30.79)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(30.79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30.32)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(30.32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30.52)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(30.52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30.53)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(30.53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30.08)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31.7)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31.57)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(31.57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32.36)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(32.36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31.89)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31.55)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(31.55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32.92)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(32.92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32.93)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(32.93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33.94)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(33.94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35.69)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(35.69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35.79)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(35.79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33.33)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(33.33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32.44)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(32.44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31.71)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(31.71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31.23)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(31.23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31.43)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(31.43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30.83)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(30.83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30.92)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(25.94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24.98)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(24.98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24.97)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(24.97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24.57)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(24.57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24.82)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(24.82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24.89)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(24.89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25.9)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(25.9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26.91)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(26.91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27.76)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(27.76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28.84)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(28.84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30.18)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(30.18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31.67)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(31.67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32.01)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(32.01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30.24)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(30.24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30.17)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(30.17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30.6)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(31.81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32.11)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(32.11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32.61)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(32.61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32.48)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(32.48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30.94)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29.66)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(29.66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29.92)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(29.92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29.21)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(29.21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29.45)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(29.45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30.79)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(30.79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30.32)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(30.32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30.52)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(30.52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30.53)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(30.53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30.08)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(30.8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31.7)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31.57)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(31.57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32.36)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(32.36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31.89)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F19:=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(31.89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31.55)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(31.55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32.92)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(32.92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32.93)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F23:=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(32.93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33.94)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(33.94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35.69)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(35.69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35.79)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F26:=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(35.79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33.33)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F27:=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(33.33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32.44)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F28:=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(32.44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31.71)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F29:=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(31.71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31.23)</w:t>
      </w:r>
      <w:r>
        <w:rPr>
          <w:rFonts w:ascii="Times New Roman" w:hAnsi="Times New Roman"/>
          <w:szCs w:val="28"/>
          <w:shd w:val="clear" w:color="auto" w:fill="FFFFFF"/>
          <w:lang w:val="en-US"/>
        </w:rPr>
        <w:t xml:space="preserve"> 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F30:=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(31.23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31.43)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F31:=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(31.43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30.83)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F32:=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(30.83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30.92)</w:t>
      </w:r>
    </w:p>
    <w:p w:rsidR="002F0D82" w:rsidRPr="000B62CE" w:rsidRDefault="002F0D82" w:rsidP="0065182D">
      <w:pPr>
        <w:tabs>
          <w:tab w:val="left" w:pos="450"/>
          <w:tab w:val="left" w:pos="495"/>
        </w:tabs>
        <w:spacing w:after="0" w:line="360" w:lineRule="auto"/>
        <w:ind w:firstLine="720"/>
        <w:jc w:val="both"/>
        <w:rPr>
          <w:rFonts w:ascii="Times New Roman" w:hAnsi="Times New Roman"/>
          <w:lang w:val="en-US"/>
        </w:rPr>
      </w:pP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y:=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f: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1..2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t4:=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1..15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t5:=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  <w:lang w:val="en-US"/>
        </w:rPr>
        <w:t>1..32</w:t>
      </w:r>
    </w:p>
    <w:p w:rsidR="002F0D82" w:rsidRPr="00DB785C" w:rsidRDefault="002F0D82" w:rsidP="0065182D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Ху</w:t>
      </w:r>
      <w:r w:rsidRPr="00DB785C">
        <w:rPr>
          <w:rFonts w:ascii="Times New Roman" w:hAnsi="Times New Roman"/>
          <w:sz w:val="28"/>
          <w:szCs w:val="28"/>
        </w:rPr>
        <w:t>1:=</w:t>
      </w:r>
      <w:r w:rsidRPr="00DB785C"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60" w:dyaOrig="780">
          <v:shape id="_x0000_i1107" type="#_x0000_t75" style="width:145.2pt;height:39pt" o:ole="">
            <v:imagedata r:id="rId38" o:title=""/>
          </v:shape>
          <o:OLEObject Type="Embed" ProgID="Equation.3" ShapeID="_x0000_i1107" DrawAspect="Content" ObjectID="_1536392765" r:id="rId159"/>
        </w:object>
      </w:r>
      <w:r w:rsidRPr="00DB785C"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</w:t>
      </w:r>
      <w:r w:rsidRPr="00DB785C">
        <w:rPr>
          <w:rFonts w:ascii="Times New Roman" w:hAnsi="Times New Roman"/>
          <w:sz w:val="28"/>
          <w:szCs w:val="28"/>
        </w:rPr>
        <w:t>2:=</w:t>
      </w:r>
      <w:r w:rsidRPr="00DB785C"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08" type="#_x0000_t75" style="width:147.6pt;height:39pt" o:ole="">
            <v:imagedata r:id="rId40" o:title=""/>
          </v:shape>
          <o:OLEObject Type="Embed" ProgID="Equation.3" ShapeID="_x0000_i1108" DrawAspect="Content" ObjectID="_1536392766" r:id="rId160"/>
        </w:object>
      </w:r>
      <w:r w:rsidRPr="00DB785C"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09" type="#_x0000_t75" style="width:147.6pt;height:39pt" o:ole="">
            <v:imagedata r:id="rId42" o:title=""/>
          </v:shape>
          <o:OLEObject Type="Embed" ProgID="Equation.3" ShapeID="_x0000_i1109" DrawAspect="Content" ObjectID="_1536392767" r:id="rId161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0" type="#_x0000_t75" style="width:147.6pt;height:39pt" o:ole="">
            <v:imagedata r:id="rId44" o:title=""/>
          </v:shape>
          <o:OLEObject Type="Embed" ProgID="Equation.3" ShapeID="_x0000_i1110" DrawAspect="Content" ObjectID="_1536392768" r:id="rId16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1" type="#_x0000_t75" style="width:147.6pt;height:39pt" o:ole="">
            <v:imagedata r:id="rId46" o:title=""/>
          </v:shape>
          <o:OLEObject Type="Embed" ProgID="Equation.3" ShapeID="_x0000_i1111" DrawAspect="Content" ObjectID="_1536392769" r:id="rId163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Ху6:=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2" type="#_x0000_t75" style="width:147.6pt;height:39pt" o:ole="">
            <v:imagedata r:id="rId48" o:title=""/>
          </v:shape>
          <o:OLEObject Type="Embed" ProgID="Equation.3" ShapeID="_x0000_i1112" DrawAspect="Content" ObjectID="_1536392770" r:id="rId164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3" type="#_x0000_t75" style="width:147.6pt;height:39pt" o:ole="">
            <v:imagedata r:id="rId50" o:title=""/>
          </v:shape>
          <o:OLEObject Type="Embed" ProgID="Equation.3" ShapeID="_x0000_i1113" DrawAspect="Content" ObjectID="_1536392771" r:id="rId16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Ху8:=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4" type="#_x0000_t75" style="width:147.6pt;height:39pt" o:ole="">
            <v:imagedata r:id="rId52" o:title=""/>
          </v:shape>
          <o:OLEObject Type="Embed" ProgID="Equation.3" ShapeID="_x0000_i1114" DrawAspect="Content" ObjectID="_1536392772" r:id="rId166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Ху9:=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2980" w:dyaOrig="780">
          <v:shape id="_x0000_i1115" type="#_x0000_t75" style="width:147.6pt;height:39pt" o:ole="">
            <v:imagedata r:id="rId54" o:title=""/>
          </v:shape>
          <o:OLEObject Type="Embed" ProgID="Equation.3" ShapeID="_x0000_i1115" DrawAspect="Content" ObjectID="_1536392773" r:id="rId167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Ху10:=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116" type="#_x0000_t75" style="width:150.6pt;height:39pt" o:ole="">
            <v:imagedata r:id="rId56" o:title=""/>
          </v:shape>
          <o:OLEObject Type="Embed" ProgID="Equation.3" ShapeID="_x0000_i1116" DrawAspect="Content" ObjectID="_1536392774" r:id="rId16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Ху11:=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120" w:dyaOrig="780">
          <v:shape id="_x0000_i1117" type="#_x0000_t75" style="width:156pt;height:39pt" o:ole="">
            <v:imagedata r:id="rId58" o:title=""/>
          </v:shape>
          <o:OLEObject Type="Embed" ProgID="Equation.3" ShapeID="_x0000_i1117" DrawAspect="Content" ObjectID="_1536392775" r:id="rId169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Ху12:=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118" type="#_x0000_t75" style="width:150.6pt;height:39pt" o:ole="">
            <v:imagedata r:id="rId60" o:title=""/>
          </v:shape>
          <o:OLEObject Type="Embed" ProgID="Equation.3" ShapeID="_x0000_i1118" DrawAspect="Content" ObjectID="_1536392776" r:id="rId170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Ху13:=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119" type="#_x0000_t75" style="width:150.6pt;height:39pt" o:ole="">
            <v:imagedata r:id="rId62" o:title=""/>
          </v:shape>
          <o:OLEObject Type="Embed" ProgID="Equation.3" ShapeID="_x0000_i1119" DrawAspect="Content" ObjectID="_1536392777" r:id="rId17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Ху14:=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120" type="#_x0000_t75" style="width:150.6pt;height:39pt" o:ole="">
            <v:imagedata r:id="rId64" o:title=""/>
          </v:shape>
          <o:OLEObject Type="Embed" ProgID="Equation.3" ShapeID="_x0000_i1120" DrawAspect="Content" ObjectID="_1536392778" r:id="rId172"/>
        </w:object>
      </w:r>
    </w:p>
    <w:p w:rsidR="002F0D82" w:rsidRPr="000B62CE" w:rsidRDefault="002F0D82" w:rsidP="0065182D">
      <w:pPr>
        <w:spacing w:after="0" w:line="360" w:lineRule="auto"/>
        <w:ind w:firstLine="708"/>
        <w:rPr>
          <w:rFonts w:ascii="Times New Roman" w:hAnsi="Times New Roman"/>
        </w:rPr>
      </w:pPr>
      <w:r w:rsidRPr="000B62CE">
        <w:rPr>
          <w:rFonts w:ascii="Times New Roman" w:hAnsi="Times New Roman"/>
          <w:sz w:val="28"/>
          <w:szCs w:val="28"/>
        </w:rPr>
        <w:t>Ху15:=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2"/>
        </w:rPr>
        <w:object w:dxaOrig="3040" w:dyaOrig="780">
          <v:shape id="_x0000_i1121" type="#_x0000_t75" style="width:150.6pt;height:39pt" o:ole="">
            <v:imagedata r:id="rId66" o:title=""/>
          </v:shape>
          <o:OLEObject Type="Embed" ProgID="Equation.3" ShapeID="_x0000_i1121" DrawAspect="Content" ObjectID="_1536392779" r:id="rId17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</w:t>
      </w:r>
      <w:r w:rsidRPr="000B62CE">
        <w:rPr>
          <w:rFonts w:ascii="Times New Roman" w:hAnsi="Times New Roman"/>
          <w:sz w:val="28"/>
          <w:szCs w:val="28"/>
        </w:rPr>
        <w:t>4:=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Xy</w:t>
      </w:r>
      <w:r w:rsidRPr="000B62CE">
        <w:rPr>
          <w:rFonts w:ascii="Times New Roman" w:hAnsi="Times New Roman"/>
          <w:sz w:val="28"/>
          <w:szCs w:val="28"/>
        </w:rPr>
        <w:t>15)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LP6:=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760" w:dyaOrig="740">
          <v:shape id="_x0000_i1122" type="#_x0000_t75" style="width:136.8pt;height:36pt" o:ole="">
            <v:imagedata r:id="rId68" o:title=""/>
          </v:shape>
          <o:OLEObject Type="Embed" ProgID="Equation.3" ShapeID="_x0000_i1122" DrawAspect="Content" ObjectID="_1536392780" r:id="rId17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LP6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40.3086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39" w:dyaOrig="780">
          <v:shape id="_x0000_i1123" type="#_x0000_t75" style="width:147pt;height:39pt" o:ole="">
            <v:imagedata r:id="rId175" o:title=""/>
          </v:shape>
          <o:OLEObject Type="Embed" ProgID="Equation.3" ShapeID="_x0000_i1123" DrawAspect="Content" ObjectID="_1536392781" r:id="rId176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4" type="#_x0000_t75" style="width:145.2pt;height:39pt" o:ole="">
            <v:imagedata r:id="rId72" o:title=""/>
          </v:shape>
          <o:OLEObject Type="Embed" ProgID="Equation.3" ShapeID="_x0000_i1124" DrawAspect="Content" ObjectID="_1536392782" r:id="rId17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5" type="#_x0000_t75" style="width:145.2pt;height:39pt" o:ole="">
            <v:imagedata r:id="rId74" o:title=""/>
          </v:shape>
          <o:OLEObject Type="Embed" ProgID="Equation.3" ShapeID="_x0000_i1125" DrawAspect="Content" ObjectID="_1536392783" r:id="rId178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6" type="#_x0000_t75" style="width:145.2pt;height:39pt" o:ole="">
            <v:imagedata r:id="rId76" o:title=""/>
          </v:shape>
          <o:OLEObject Type="Embed" ProgID="Equation.3" ShapeID="_x0000_i1126" DrawAspect="Content" ObjectID="_1536392784" r:id="rId179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7" type="#_x0000_t75" style="width:145.2pt;height:39pt" o:ole="">
            <v:imagedata r:id="rId78" o:title=""/>
          </v:shape>
          <o:OLEObject Type="Embed" ProgID="Equation.3" ShapeID="_x0000_i1127" DrawAspect="Content" ObjectID="_1536392785" r:id="rId180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8" type="#_x0000_t75" style="width:145.2pt;height:39pt" o:ole="">
            <v:imagedata r:id="rId80" o:title=""/>
          </v:shape>
          <o:OLEObject Type="Embed" ProgID="Equation.3" ShapeID="_x0000_i1128" DrawAspect="Content" ObjectID="_1536392786" r:id="rId18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29" type="#_x0000_t75" style="width:145.2pt;height:39pt" o:ole="">
            <v:imagedata r:id="rId82" o:title=""/>
          </v:shape>
          <o:OLEObject Type="Embed" ProgID="Equation.3" ShapeID="_x0000_i1129" DrawAspect="Content" ObjectID="_1536392787" r:id="rId182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30" type="#_x0000_t75" style="width:145.2pt;height:39pt" o:ole="">
            <v:imagedata r:id="rId84" o:title=""/>
          </v:shape>
          <o:OLEObject Type="Embed" ProgID="Equation.3" ShapeID="_x0000_i1130" DrawAspect="Content" ObjectID="_1536392788" r:id="rId18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60" w:dyaOrig="780">
          <v:shape id="_x0000_i1131" type="#_x0000_t75" style="width:145.2pt;height:39pt" o:ole="">
            <v:imagedata r:id="rId86" o:title=""/>
          </v:shape>
          <o:OLEObject Type="Embed" ProgID="Equation.3" ShapeID="_x0000_i1131" DrawAspect="Content" ObjectID="_1536392789" r:id="rId184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2" type="#_x0000_t75" style="width:149.4pt;height:39pt" o:ole="">
            <v:imagedata r:id="rId88" o:title=""/>
          </v:shape>
          <o:OLEObject Type="Embed" ProgID="Equation.3" ShapeID="_x0000_i1132" DrawAspect="Content" ObjectID="_1536392790" r:id="rId185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2999" w:dyaOrig="780">
          <v:shape id="_x0000_i1133" type="#_x0000_t75" style="width:150pt;height:39pt" o:ole="">
            <v:imagedata r:id="rId186" o:title=""/>
          </v:shape>
          <o:OLEObject Type="Embed" ProgID="Equation.3" ShapeID="_x0000_i1133" DrawAspect="Content" ObjectID="_1536392791" r:id="rId18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4" type="#_x0000_t75" style="width:149.4pt;height:39pt" o:ole="">
            <v:imagedata r:id="rId92" o:title=""/>
          </v:shape>
          <o:OLEObject Type="Embed" ProgID="Equation.3" ShapeID="_x0000_i1134" DrawAspect="Content" ObjectID="_1536392792" r:id="rId188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5" type="#_x0000_t75" style="width:149.4pt;height:39pt" o:ole="">
            <v:imagedata r:id="rId94" o:title=""/>
          </v:shape>
          <o:OLEObject Type="Embed" ProgID="Equation.3" ShapeID="_x0000_i1135" DrawAspect="Content" ObjectID="_1536392793" r:id="rId189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6" type="#_x0000_t75" style="width:149.4pt;height:39pt" o:ole="">
            <v:imagedata r:id="rId96" o:title=""/>
          </v:shape>
          <o:OLEObject Type="Embed" ProgID="Equation.3" ShapeID="_x0000_i1136" DrawAspect="Content" ObjectID="_1536392794" r:id="rId190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7" type="#_x0000_t75" style="width:149.4pt;height:39pt" o:ole="">
            <v:imagedata r:id="rId98" o:title=""/>
          </v:shape>
          <o:OLEObject Type="Embed" ProgID="Equation.3" ShapeID="_x0000_i1137" DrawAspect="Content" ObjectID="_1536392795" r:id="rId191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8" type="#_x0000_t75" style="width:149.4pt;height:39pt" o:ole="">
            <v:imagedata r:id="rId100" o:title=""/>
          </v:shape>
          <o:OLEObject Type="Embed" ProgID="Equation.3" ShapeID="_x0000_i1138" DrawAspect="Content" ObjectID="_1536392796" r:id="rId192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39" type="#_x0000_t75" style="width:149.4pt;height:39pt" o:ole="">
            <v:imagedata r:id="rId102" o:title=""/>
          </v:shape>
          <o:OLEObject Type="Embed" ProgID="Equation.3" ShapeID="_x0000_i1139" DrawAspect="Content" ObjectID="_1536392797" r:id="rId19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40" type="#_x0000_t75" style="width:149.4pt;height:39pt" o:ole="">
            <v:imagedata r:id="rId104" o:title=""/>
          </v:shape>
          <o:OLEObject Type="Embed" ProgID="Equation.3" ShapeID="_x0000_i1140" DrawAspect="Content" ObjectID="_1536392798" r:id="rId194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f19:=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41" type="#_x0000_t75" style="width:149.4pt;height:39pt" o:ole="">
            <v:imagedata r:id="rId106" o:title=""/>
          </v:shape>
          <o:OLEObject Type="Embed" ProgID="Equation.3" ShapeID="_x0000_i1141" DrawAspect="Content" ObjectID="_1536392799" r:id="rId195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2" type="#_x0000_t75" style="width:150.6pt;height:39pt" o:ole="">
            <v:imagedata r:id="rId108" o:title=""/>
          </v:shape>
          <o:OLEObject Type="Embed" ProgID="Equation.3" ShapeID="_x0000_i1142" DrawAspect="Content" ObjectID="_1536392800" r:id="rId196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43" type="#_x0000_t75" style="width:149.4pt;height:39pt" o:ole="">
            <v:imagedata r:id="rId110" o:title=""/>
          </v:shape>
          <o:OLEObject Type="Embed" ProgID="Equation.3" ShapeID="_x0000_i1143" DrawAspect="Content" ObjectID="_1536392801" r:id="rId197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4" type="#_x0000_t75" style="width:150.6pt;height:39pt" o:ole="">
            <v:imagedata r:id="rId112" o:title=""/>
          </v:shape>
          <o:OLEObject Type="Embed" ProgID="Equation.3" ShapeID="_x0000_i1144" DrawAspect="Content" ObjectID="_1536392802" r:id="rId198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f23:=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45" type="#_x0000_t75" style="width:149.4pt;height:39pt" o:ole="">
            <v:imagedata r:id="rId114" o:title=""/>
          </v:shape>
          <o:OLEObject Type="Embed" ProgID="Equation.3" ShapeID="_x0000_i1145" DrawAspect="Content" ObjectID="_1536392803" r:id="rId199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f24:=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6" type="#_x0000_t75" style="width:150.6pt;height:39pt" o:ole="">
            <v:imagedata r:id="rId116" o:title=""/>
          </v:shape>
          <o:OLEObject Type="Embed" ProgID="Equation.3" ShapeID="_x0000_i1146" DrawAspect="Content" ObjectID="_1536392804" r:id="rId200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f25:=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7" type="#_x0000_t75" style="width:150.6pt;height:39pt" o:ole="">
            <v:imagedata r:id="rId118" o:title=""/>
          </v:shape>
          <o:OLEObject Type="Embed" ProgID="Equation.3" ShapeID="_x0000_i1147" DrawAspect="Content" ObjectID="_1536392805" r:id="rId201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f26:=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8" type="#_x0000_t75" style="width:150.6pt;height:39pt" o:ole="">
            <v:imagedata r:id="rId120" o:title=""/>
          </v:shape>
          <o:OLEObject Type="Embed" ProgID="Equation.3" ShapeID="_x0000_i1148" DrawAspect="Content" ObjectID="_1536392806" r:id="rId202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f27:=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49" type="#_x0000_t75" style="width:150.6pt;height:39pt" o:ole="">
            <v:imagedata r:id="rId122" o:title=""/>
          </v:shape>
          <o:OLEObject Type="Embed" ProgID="Equation.3" ShapeID="_x0000_i1149" DrawAspect="Content" ObjectID="_1536392807" r:id="rId203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f28:=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50" type="#_x0000_t75" style="width:150.6pt;height:39pt" o:ole="">
            <v:imagedata r:id="rId124" o:title=""/>
          </v:shape>
          <o:OLEObject Type="Embed" ProgID="Equation.3" ShapeID="_x0000_i1150" DrawAspect="Content" ObjectID="_1536392808" r:id="rId20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f29:=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40" w:dyaOrig="780">
          <v:shape id="_x0000_i1151" type="#_x0000_t75" style="width:150.6pt;height:39pt" o:ole="">
            <v:imagedata r:id="rId126" o:title=""/>
          </v:shape>
          <o:OLEObject Type="Embed" ProgID="Equation.3" ShapeID="_x0000_i1151" DrawAspect="Content" ObjectID="_1536392809" r:id="rId205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f30:=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52" type="#_x0000_t75" style="width:149.4pt;height:39pt" o:ole="">
            <v:imagedata r:id="rId128" o:title=""/>
          </v:shape>
          <o:OLEObject Type="Embed" ProgID="Equation.3" ShapeID="_x0000_i1152" DrawAspect="Content" ObjectID="_1536392810" r:id="rId206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f31:=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53" type="#_x0000_t75" style="width:149.4pt;height:39pt" o:ole="">
            <v:imagedata r:id="rId130" o:title=""/>
          </v:shape>
          <o:OLEObject Type="Embed" ProgID="Equation.3" ShapeID="_x0000_i1153" DrawAspect="Content" ObjectID="_1536392811" r:id="rId207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</w:t>
      </w:r>
      <w:r w:rsidRPr="000B62CE">
        <w:rPr>
          <w:rFonts w:ascii="Times New Roman" w:hAnsi="Times New Roman"/>
          <w:sz w:val="28"/>
          <w:szCs w:val="28"/>
          <w:lang w:val="en-US"/>
        </w:rPr>
        <w:t>f32:=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2"/>
          <w:lang w:val="en-US"/>
        </w:rPr>
        <w:object w:dxaOrig="3019" w:dyaOrig="780">
          <v:shape id="_x0000_i1154" type="#_x0000_t75" style="width:149.4pt;height:39pt" o:ole="">
            <v:imagedata r:id="rId132" o:title=""/>
          </v:shape>
          <o:OLEObject Type="Embed" ProgID="Equation.3" ShapeID="_x0000_i1154" DrawAspect="Content" ObjectID="_1536392812" r:id="rId208"/>
        </w:objec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W5:=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(Xf1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Xf19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Xf22)</w:t>
      </w:r>
    </w:p>
    <w:p w:rsidR="002F0D82" w:rsidRPr="000B62CE" w:rsidRDefault="002F0D82" w:rsidP="0065182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lang w:val="en-US"/>
        </w:rPr>
        <w:t>P</w:t>
      </w:r>
      <w:r w:rsidRPr="000B62CE">
        <w:rPr>
          <w:rFonts w:ascii="Times New Roman" w:hAnsi="Times New Roman"/>
          <w:sz w:val="28"/>
          <w:szCs w:val="28"/>
        </w:rPr>
        <w:t>7:=</w:t>
      </w:r>
      <w:r>
        <w:rPr>
          <w:rFonts w:ascii="Times New Roman" w:hAnsi="Times New Roman"/>
        </w:rPr>
        <w:t xml:space="preserve"> </w:t>
      </w:r>
      <w:r w:rsidRPr="000B62CE">
        <w:rPr>
          <w:rFonts w:ascii="Times New Roman" w:hAnsi="Times New Roman"/>
          <w:position w:val="-30"/>
        </w:rPr>
        <w:object w:dxaOrig="2740" w:dyaOrig="740">
          <v:shape id="_x0000_i1155" type="#_x0000_t75" style="width:135.6pt;height:36pt" o:ole="">
            <v:imagedata r:id="rId134" o:title=""/>
          </v:shape>
          <o:OLEObject Type="Embed" ProgID="Equation.3" ShapeID="_x0000_i1155" DrawAspect="Content" ObjectID="_1536392813" r:id="rId20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</w:t>
      </w:r>
      <w:r w:rsidRPr="000B62CE">
        <w:rPr>
          <w:rFonts w:ascii="Times New Roman" w:hAnsi="Times New Roman"/>
          <w:sz w:val="28"/>
          <w:szCs w:val="28"/>
          <w:lang w:val="en-US"/>
        </w:rPr>
        <w:t>P</w:t>
      </w:r>
      <w:r w:rsidRPr="000B62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47.0815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составляют: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13.31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19.4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22.51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31.71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40.31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47.08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32.42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Обсчитаем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Ls12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Ls22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(дБ).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Определим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матрицу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S12,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матрицу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S22.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Расчет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диапазоне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S12:=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(89.84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89.32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80.78)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S22:=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(92.9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94.4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88.24)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t:=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1..3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Ls12:=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640" w:dyaOrig="740">
          <v:shape id="_x0000_i1156" type="#_x0000_t75" style="width:130.8pt;height:36pt" o:ole="">
            <v:imagedata r:id="rId210" o:title=""/>
          </v:shape>
          <o:OLEObject Type="Embed" ProgID="Equation.3" ShapeID="_x0000_i1156" DrawAspect="Content" ObjectID="_1536392814" r:id="rId211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Ls22:=</w:t>
      </w:r>
      <w:r>
        <w:rPr>
          <w:rFonts w:ascii="Times New Roman" w:hAnsi="Times New Roman"/>
          <w:lang w:val="en-US"/>
        </w:rPr>
        <w:t xml:space="preserve"> </w:t>
      </w:r>
      <w:r w:rsidRPr="000B62CE">
        <w:rPr>
          <w:rFonts w:ascii="Times New Roman" w:hAnsi="Times New Roman"/>
          <w:position w:val="-30"/>
          <w:lang w:val="en-US"/>
        </w:rPr>
        <w:object w:dxaOrig="2659" w:dyaOrig="740">
          <v:shape id="_x0000_i1157" type="#_x0000_t75" style="width:130.2pt;height:36pt" o:ole="">
            <v:imagedata r:id="rId212" o:title=""/>
          </v:shape>
          <o:OLEObject Type="Embed" ProgID="Equation.3" ShapeID="_x0000_i1157" DrawAspect="Content" ObjectID="_1536392815" r:id="rId213"/>
        </w:object>
      </w:r>
    </w:p>
    <w:p w:rsidR="002F0D82" w:rsidRPr="008A27C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Ls12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92.8748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Ls22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97.3005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8A27CA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Сопоставим (табл. </w:t>
      </w:r>
      <w:r w:rsidRPr="000B62CE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0B62CE">
        <w:rPr>
          <w:rFonts w:ascii="Times New Roman" w:hAnsi="Times New Roman"/>
          <w:sz w:val="28"/>
          <w:szCs w:val="28"/>
        </w:rPr>
        <w:t>(шкала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(шкала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dBSPL).</w:t>
      </w: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Pr="00947450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Pr="000B62CE" w:rsidRDefault="002F0D82" w:rsidP="006518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4 - </w:t>
      </w:r>
      <w:r w:rsidRPr="000B62CE">
        <w:rPr>
          <w:rFonts w:ascii="Times New Roman" w:hAnsi="Times New Roman"/>
          <w:sz w:val="28"/>
          <w:szCs w:val="28"/>
        </w:rPr>
        <w:t>Соотношение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кругах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8"/>
        <w:gridCol w:w="1914"/>
        <w:gridCol w:w="2040"/>
        <w:gridCol w:w="2040"/>
        <w:gridCol w:w="1729"/>
      </w:tblGrid>
      <w:tr w:rsidR="002F0D82" w:rsidRPr="000B62CE" w:rsidTr="007E1E57">
        <w:trPr>
          <w:trHeight w:val="2685"/>
        </w:trPr>
        <w:tc>
          <w:tcPr>
            <w:tcW w:w="2058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Средне-</w:t>
            </w:r>
          </w:p>
          <w:p w:rsidR="002F0D82" w:rsidRPr="000B62CE" w:rsidRDefault="002F0D82" w:rsidP="007E1E57">
            <w:pPr>
              <w:widowControl w:val="0"/>
              <w:tabs>
                <w:tab w:val="left" w:pos="-94"/>
              </w:tabs>
              <w:spacing w:after="0" w:line="240" w:lineRule="auto"/>
              <w:ind w:hanging="80"/>
              <w:jc w:val="center"/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геометрические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частоты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октавных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полос</w:t>
            </w: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аудиосигнала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f12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спектру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dBFS,</w:t>
            </w: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дБ</w:t>
            </w:r>
          </w:p>
        </w:tc>
        <w:tc>
          <w:tcPr>
            <w:tcW w:w="2040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аудиосигнала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f22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спектру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шкале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дБ</w:t>
            </w:r>
          </w:p>
        </w:tc>
        <w:tc>
          <w:tcPr>
            <w:tcW w:w="2040" w:type="dxa"/>
          </w:tcPr>
          <w:p w:rsidR="002F0D82" w:rsidRPr="000B62CE" w:rsidRDefault="002F0D82" w:rsidP="007E1E57">
            <w:pPr>
              <w:widowControl w:val="0"/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измерения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F12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октавной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полосе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на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характеристике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Impulse,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дБ</w:t>
            </w:r>
          </w:p>
        </w:tc>
        <w:tc>
          <w:tcPr>
            <w:tcW w:w="1729" w:type="dxa"/>
          </w:tcPr>
          <w:p w:rsidR="002F0D82" w:rsidRPr="000B62CE" w:rsidRDefault="002F0D82" w:rsidP="007E1E57">
            <w:pPr>
              <w:widowControl w:val="0"/>
              <w:tabs>
                <w:tab w:val="left" w:pos="-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измерения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октавной</w:t>
            </w:r>
            <w:r>
              <w:rPr>
                <w:rStyle w:val="translation-chunk"/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lang w:eastAsia="ru-RU"/>
              </w:rPr>
              <w:t>полосе</w:t>
            </w:r>
            <w:r>
              <w:rPr>
                <w:rStyle w:val="translation-chunk"/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lang w:eastAsia="ru-RU"/>
              </w:rPr>
              <w:t>на</w:t>
            </w:r>
            <w:r>
              <w:rPr>
                <w:rStyle w:val="translation-chunk"/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lang w:eastAsia="ru-RU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дБ</w:t>
            </w:r>
          </w:p>
        </w:tc>
      </w:tr>
      <w:tr w:rsidR="002F0D82" w:rsidRPr="000B62CE" w:rsidTr="007E1E57">
        <w:trPr>
          <w:trHeight w:val="356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13.18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13.31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102.02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99.50</w:t>
            </w:r>
          </w:p>
        </w:tc>
      </w:tr>
      <w:tr w:rsidR="002F0D82" w:rsidRPr="000B62CE" w:rsidTr="007E1E57">
        <w:trPr>
          <w:trHeight w:val="310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22.96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89.84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92.90</w:t>
            </w:r>
          </w:p>
        </w:tc>
      </w:tr>
      <w:tr w:rsidR="002F0D82" w:rsidRPr="000B62CE" w:rsidTr="007E1E57">
        <w:trPr>
          <w:trHeight w:val="365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32.01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22.51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89.32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94.40</w:t>
            </w:r>
          </w:p>
        </w:tc>
      </w:tr>
      <w:tr w:rsidR="002F0D82" w:rsidRPr="000B62CE" w:rsidTr="007E1E57">
        <w:trPr>
          <w:trHeight w:val="427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42.33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31.71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80.78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88.24</w:t>
            </w:r>
          </w:p>
        </w:tc>
      </w:tr>
      <w:tr w:rsidR="002F0D82" w:rsidRPr="000B62CE" w:rsidTr="007E1E57">
        <w:trPr>
          <w:trHeight w:val="405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43.25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40.31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83.88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85.80</w:t>
            </w:r>
          </w:p>
        </w:tc>
      </w:tr>
      <w:tr w:rsidR="002F0D82" w:rsidRPr="000B62CE" w:rsidTr="007E1E57">
        <w:trPr>
          <w:trHeight w:val="425"/>
        </w:trPr>
        <w:tc>
          <w:tcPr>
            <w:tcW w:w="2058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14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55.82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47.08</w:t>
            </w:r>
          </w:p>
        </w:tc>
        <w:tc>
          <w:tcPr>
            <w:tcW w:w="2040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70.71</w:t>
            </w:r>
          </w:p>
        </w:tc>
        <w:tc>
          <w:tcPr>
            <w:tcW w:w="1729" w:type="dxa"/>
            <w:vAlign w:val="center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  <w:lang w:val="en-US"/>
              </w:rPr>
              <w:t>79.61</w: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Сопоставим (табл. </w:t>
      </w:r>
      <w:r w:rsidRPr="000B62CE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Енисей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(шкала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(шкала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dBSPL).</w:t>
      </w:r>
    </w:p>
    <w:p w:rsidR="002F0D82" w:rsidRDefault="002F0D82" w:rsidP="006518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5 - </w:t>
      </w:r>
      <w:r w:rsidRPr="000B62CE">
        <w:rPr>
          <w:rFonts w:ascii="Times New Roman" w:hAnsi="Times New Roman"/>
          <w:sz w:val="28"/>
          <w:szCs w:val="28"/>
        </w:rPr>
        <w:t>Соотношение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2"/>
        <w:gridCol w:w="2550"/>
        <w:gridCol w:w="2550"/>
        <w:gridCol w:w="2239"/>
      </w:tblGrid>
      <w:tr w:rsidR="002F0D82" w:rsidRPr="000B62CE" w:rsidTr="007E1E57">
        <w:trPr>
          <w:trHeight w:val="871"/>
        </w:trPr>
        <w:tc>
          <w:tcPr>
            <w:tcW w:w="9781" w:type="dxa"/>
            <w:gridSpan w:val="4"/>
            <w:vAlign w:val="center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Диапазон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частот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от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45Гц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до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355Гц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(включает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себя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октавные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полосы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со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среднегеометрическими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частотами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63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Гц,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125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Гц,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250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Гц)</w:t>
            </w:r>
          </w:p>
        </w:tc>
      </w:tr>
      <w:tr w:rsidR="002F0D82" w:rsidRPr="000B62CE" w:rsidTr="007E1E57">
        <w:trPr>
          <w:trHeight w:val="1431"/>
        </w:trPr>
        <w:tc>
          <w:tcPr>
            <w:tcW w:w="2442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Уровень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LP5f12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аудиосигнала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f12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по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спектру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шкале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dBFS,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дБ</w:t>
            </w:r>
          </w:p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LP5</w:t>
            </w:r>
            <w:r w:rsidRPr="000B62CE">
              <w:rPr>
                <w:rFonts w:ascii="Times New Roman" w:hAnsi="Times New Roman"/>
                <w:sz w:val="24"/>
                <w:szCs w:val="24"/>
                <w:vertAlign w:val="subscript"/>
              </w:rPr>
              <w:t>f22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аудиосигнала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f22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спектру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шкале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dBFS,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дБ</w:t>
            </w:r>
          </w:p>
        </w:tc>
        <w:tc>
          <w:tcPr>
            <w:tcW w:w="2550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Ls12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F12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на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дБ</w:t>
            </w:r>
          </w:p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Уровень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Ls22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F22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на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дБ</w:t>
            </w:r>
          </w:p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D82" w:rsidRPr="000B62CE" w:rsidTr="007E1E57">
        <w:trPr>
          <w:trHeight w:val="326"/>
        </w:trPr>
        <w:tc>
          <w:tcPr>
            <w:tcW w:w="2442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42.76</w:t>
            </w:r>
          </w:p>
        </w:tc>
        <w:tc>
          <w:tcPr>
            <w:tcW w:w="2550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32.42</w:t>
            </w:r>
          </w:p>
        </w:tc>
        <w:tc>
          <w:tcPr>
            <w:tcW w:w="2550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92.87</w:t>
            </w:r>
          </w:p>
        </w:tc>
        <w:tc>
          <w:tcPr>
            <w:tcW w:w="2239" w:type="dxa"/>
          </w:tcPr>
          <w:p w:rsidR="002F0D82" w:rsidRPr="000B62CE" w:rsidRDefault="002F0D82" w:rsidP="007E1E57">
            <w:pPr>
              <w:tabs>
                <w:tab w:val="left" w:pos="450"/>
                <w:tab w:val="left" w:pos="495"/>
                <w:tab w:val="left" w:pos="524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97.3</w: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Высчитаем (табл. </w:t>
      </w:r>
      <w:r w:rsidRPr="000B62CE"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различия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F12.</w:t>
      </w:r>
    </w:p>
    <w:p w:rsidR="002F0D82" w:rsidRDefault="002F0D82" w:rsidP="006518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6 - </w:t>
      </w:r>
      <w:r w:rsidRPr="000B62CE">
        <w:rPr>
          <w:rFonts w:ascii="Times New Roman" w:hAnsi="Times New Roman"/>
          <w:sz w:val="28"/>
          <w:szCs w:val="28"/>
        </w:rPr>
        <w:t>Расхождение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октавных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полосах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3261"/>
        <w:gridCol w:w="3260"/>
      </w:tblGrid>
      <w:tr w:rsidR="002F0D82" w:rsidRPr="000B62CE" w:rsidTr="007E1E57">
        <w:trPr>
          <w:trHeight w:val="1360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Средне-</w:t>
            </w:r>
          </w:p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геометричные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частоты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октавных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полос,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Расхождения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уровнях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аудиосигнала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f22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f12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Расхождения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уровнях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звукового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давлениях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характеристике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Impulse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измерений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F22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bCs/>
                <w:sz w:val="24"/>
                <w:szCs w:val="24"/>
              </w:rPr>
              <w:t>F12</w:t>
            </w:r>
          </w:p>
        </w:tc>
      </w:tr>
      <w:tr w:rsidR="002F0D82" w:rsidRPr="000B62CE" w:rsidTr="007E1E57">
        <w:trPr>
          <w:trHeight w:val="321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0.13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2CE">
              <w:rPr>
                <w:rFonts w:ascii="Times New Roman" w:hAnsi="Times New Roman"/>
                <w:sz w:val="24"/>
                <w:szCs w:val="24"/>
              </w:rPr>
              <w:t>2.52</w:t>
            </w:r>
          </w:p>
        </w:tc>
      </w:tr>
      <w:tr w:rsidR="002F0D82" w:rsidRPr="000B62CE" w:rsidTr="007E1E57">
        <w:trPr>
          <w:trHeight w:val="321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3.56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3.06</w:t>
            </w:r>
          </w:p>
        </w:tc>
      </w:tr>
      <w:tr w:rsidR="002F0D82" w:rsidRPr="000B62CE" w:rsidTr="007E1E57">
        <w:trPr>
          <w:trHeight w:val="321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5.08</w:t>
            </w:r>
          </w:p>
        </w:tc>
      </w:tr>
      <w:tr w:rsidR="002F0D82" w:rsidRPr="000B62CE" w:rsidTr="007E1E57">
        <w:trPr>
          <w:trHeight w:val="321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10.62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7.46</w:t>
            </w:r>
          </w:p>
        </w:tc>
      </w:tr>
      <w:tr w:rsidR="002F0D82" w:rsidRPr="000B62CE" w:rsidTr="007E1E57">
        <w:trPr>
          <w:trHeight w:val="321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2.94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1.92</w:t>
            </w:r>
          </w:p>
        </w:tc>
      </w:tr>
      <w:tr w:rsidR="002F0D82" w:rsidRPr="000B62CE" w:rsidTr="007E1E57">
        <w:trPr>
          <w:trHeight w:val="337"/>
        </w:trPr>
        <w:tc>
          <w:tcPr>
            <w:tcW w:w="2835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261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8.74</w:t>
            </w:r>
          </w:p>
        </w:tc>
        <w:tc>
          <w:tcPr>
            <w:tcW w:w="3260" w:type="dxa"/>
          </w:tcPr>
          <w:p w:rsidR="002F0D82" w:rsidRPr="000B62CE" w:rsidRDefault="002F0D82" w:rsidP="007E1E57">
            <w:pPr>
              <w:tabs>
                <w:tab w:val="left" w:pos="360"/>
                <w:tab w:val="left" w:pos="450"/>
                <w:tab w:val="left" w:pos="495"/>
                <w:tab w:val="left" w:pos="5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рассмотренному </w:t>
      </w:r>
      <w:r w:rsidRPr="000B62CE">
        <w:rPr>
          <w:rFonts w:ascii="Times New Roman" w:hAnsi="Times New Roman"/>
          <w:sz w:val="28"/>
          <w:szCs w:val="28"/>
        </w:rPr>
        <w:t>отметим</w:t>
      </w:r>
      <w:r>
        <w:rPr>
          <w:rFonts w:ascii="Times New Roman" w:hAnsi="Times New Roman"/>
          <w:sz w:val="28"/>
          <w:szCs w:val="28"/>
        </w:rPr>
        <w:t>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слабо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реагирует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θ/ξ)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16%;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87%;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42%;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53%;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2%.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Impulse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информативными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параметрами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спектра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Наибольший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энергии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экспериментальном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наблюдается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наглядной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влияния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энергии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построим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графики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43B3">
        <w:rPr>
          <w:rFonts w:ascii="Times New Roman" w:hAnsi="Times New Roman"/>
          <w:sz w:val="28"/>
          <w:szCs w:val="28"/>
        </w:rPr>
        <w:t>(рисунок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43B3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(R4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B62CE">
        <w:rPr>
          <w:rFonts w:ascii="Times New Roman" w:hAnsi="Times New Roman"/>
          <w:sz w:val="28"/>
          <w:szCs w:val="28"/>
        </w:rPr>
        <w:t>максимально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нагруженный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B62CE">
        <w:rPr>
          <w:rFonts w:ascii="Times New Roman" w:hAnsi="Times New Roman"/>
          <w:sz w:val="28"/>
          <w:szCs w:val="28"/>
        </w:rPr>
        <w:t>экспериментальный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таблиц</w:t>
      </w:r>
      <w:r>
        <w:rPr>
          <w:rFonts w:ascii="Times New Roman" w:hAnsi="Times New Roman"/>
          <w:sz w:val="28"/>
          <w:szCs w:val="28"/>
        </w:rPr>
        <w:t>ы 7.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Таблица 7 -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Значения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усредненных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уровней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звукового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давления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измерениям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шумомера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октавных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полосах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на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временной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характеристике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“медленно”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на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соответствующих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акустических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режимах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(R)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работы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комбайна</w:t>
      </w:r>
    </w:p>
    <w:tbl>
      <w:tblPr>
        <w:tblW w:w="0" w:type="auto"/>
        <w:jc w:val="center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23"/>
        <w:gridCol w:w="992"/>
        <w:gridCol w:w="992"/>
        <w:gridCol w:w="992"/>
        <w:gridCol w:w="851"/>
        <w:gridCol w:w="850"/>
        <w:gridCol w:w="993"/>
        <w:gridCol w:w="850"/>
        <w:gridCol w:w="1134"/>
        <w:gridCol w:w="1186"/>
      </w:tblGrid>
      <w:tr w:rsidR="002F0D82" w:rsidRPr="000B62CE" w:rsidTr="00F37854">
        <w:trPr>
          <w:trHeight w:val="744"/>
          <w:jc w:val="center"/>
        </w:trPr>
        <w:tc>
          <w:tcPr>
            <w:tcW w:w="623" w:type="dxa"/>
            <w:vMerge w:val="restart"/>
          </w:tcPr>
          <w:p w:rsidR="002F0D82" w:rsidRPr="000B62CE" w:rsidRDefault="002F0D82" w:rsidP="00F37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8840" w:type="dxa"/>
            <w:gridSpan w:val="9"/>
          </w:tcPr>
          <w:p w:rsidR="002F0D82" w:rsidRPr="000B62CE" w:rsidRDefault="002F0D82" w:rsidP="00F37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Уровни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звукового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давления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в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октавных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полосах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соответствующими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средне-геометрическими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частотами,</w:t>
            </w:r>
            <w:r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0B62CE">
              <w:rPr>
                <w:rStyle w:val="translation-chunk"/>
                <w:rFonts w:ascii="Times New Roman" w:hAnsi="Times New Roman"/>
                <w:sz w:val="24"/>
                <w:shd w:val="clear" w:color="auto" w:fill="FFFFFF"/>
              </w:rPr>
              <w:t>дБ</w:t>
            </w:r>
          </w:p>
        </w:tc>
      </w:tr>
      <w:tr w:rsidR="002F0D82" w:rsidRPr="000B62CE" w:rsidTr="00F37854">
        <w:trPr>
          <w:trHeight w:val="211"/>
          <w:jc w:val="center"/>
        </w:trPr>
        <w:tc>
          <w:tcPr>
            <w:tcW w:w="623" w:type="dxa"/>
            <w:vMerge/>
          </w:tcPr>
          <w:p w:rsidR="002F0D82" w:rsidRPr="000B62CE" w:rsidRDefault="002F0D82" w:rsidP="00F37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186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</w:tr>
      <w:tr w:rsidR="002F0D82" w:rsidRPr="000B62CE" w:rsidTr="00F37854">
        <w:trPr>
          <w:trHeight w:val="223"/>
          <w:jc w:val="center"/>
        </w:trPr>
        <w:tc>
          <w:tcPr>
            <w:tcW w:w="623" w:type="dxa"/>
          </w:tcPr>
          <w:p w:rsidR="002F0D82" w:rsidRPr="000B62CE" w:rsidRDefault="002F0D82" w:rsidP="00F37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R4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100.33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88.79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86.60</w:t>
            </w:r>
          </w:p>
        </w:tc>
        <w:tc>
          <w:tcPr>
            <w:tcW w:w="851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78.70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81.56</w:t>
            </w:r>
          </w:p>
        </w:tc>
        <w:tc>
          <w:tcPr>
            <w:tcW w:w="993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70.90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68.87</w:t>
            </w:r>
          </w:p>
        </w:tc>
        <w:tc>
          <w:tcPr>
            <w:tcW w:w="1134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65.33</w:t>
            </w:r>
          </w:p>
        </w:tc>
        <w:tc>
          <w:tcPr>
            <w:tcW w:w="1186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56.60</w:t>
            </w:r>
          </w:p>
        </w:tc>
      </w:tr>
      <w:tr w:rsidR="002F0D82" w:rsidRPr="000B62CE" w:rsidTr="00F37854">
        <w:trPr>
          <w:trHeight w:val="230"/>
          <w:jc w:val="center"/>
        </w:trPr>
        <w:tc>
          <w:tcPr>
            <w:tcW w:w="623" w:type="dxa"/>
          </w:tcPr>
          <w:p w:rsidR="002F0D82" w:rsidRPr="000B62CE" w:rsidRDefault="002F0D82" w:rsidP="00F37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R7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97.29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89.35</w:t>
            </w:r>
          </w:p>
        </w:tc>
        <w:tc>
          <w:tcPr>
            <w:tcW w:w="992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92.06</w:t>
            </w:r>
          </w:p>
        </w:tc>
        <w:tc>
          <w:tcPr>
            <w:tcW w:w="851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86.98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85.67</w:t>
            </w:r>
          </w:p>
        </w:tc>
        <w:tc>
          <w:tcPr>
            <w:tcW w:w="993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79.77</w:t>
            </w:r>
          </w:p>
        </w:tc>
        <w:tc>
          <w:tcPr>
            <w:tcW w:w="850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76.75</w:t>
            </w:r>
          </w:p>
        </w:tc>
        <w:tc>
          <w:tcPr>
            <w:tcW w:w="1134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74.16</w:t>
            </w:r>
          </w:p>
        </w:tc>
        <w:tc>
          <w:tcPr>
            <w:tcW w:w="1186" w:type="dxa"/>
          </w:tcPr>
          <w:p w:rsidR="002F0D82" w:rsidRPr="000B62CE" w:rsidRDefault="002F0D82" w:rsidP="00F37854">
            <w:pPr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CE">
              <w:rPr>
                <w:rFonts w:ascii="Times New Roman" w:hAnsi="Times New Roman"/>
                <w:sz w:val="24"/>
                <w:szCs w:val="24"/>
              </w:rPr>
              <w:t>70.86</w:t>
            </w:r>
          </w:p>
        </w:tc>
      </w:tr>
    </w:tbl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Построения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выполним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среде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MatLab: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[31.5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63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250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500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1000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2000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4000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8000]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p4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[100.33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88.79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86.60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78.70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81.56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70.90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68.87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65.33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56.60]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p7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[97.29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89.35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92.06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86.98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85.67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79.77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76.75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74.16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70.86]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semilogx(f,p4,f,p7)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xlabel('frequency')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0B62CE">
        <w:rPr>
          <w:rFonts w:ascii="Times New Roman" w:hAnsi="Times New Roman"/>
          <w:sz w:val="28"/>
          <w:szCs w:val="28"/>
          <w:lang w:val="en-US"/>
        </w:rPr>
        <w:t>ylabel('sound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pressure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B62CE">
        <w:rPr>
          <w:rFonts w:ascii="Times New Roman" w:hAnsi="Times New Roman"/>
          <w:sz w:val="28"/>
          <w:szCs w:val="28"/>
          <w:lang w:val="en-US"/>
        </w:rPr>
        <w:t>level')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jc w:val="center"/>
        <w:tblLook w:val="00A0"/>
      </w:tblPr>
      <w:tblGrid>
        <w:gridCol w:w="9286"/>
      </w:tblGrid>
      <w:tr w:rsidR="002F0D82" w:rsidRPr="000B62CE" w:rsidTr="007E1E57">
        <w:trPr>
          <w:jc w:val="center"/>
        </w:trPr>
        <w:tc>
          <w:tcPr>
            <w:tcW w:w="9286" w:type="dxa"/>
          </w:tcPr>
          <w:p w:rsidR="002F0D82" w:rsidRPr="000B62CE" w:rsidRDefault="002F0D82" w:rsidP="007E1E57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62CE">
              <w:rPr>
                <w:rFonts w:ascii="Times New Roman" w:hAnsi="Times New Roman"/>
              </w:rPr>
              <w:object w:dxaOrig="8430" w:dyaOrig="7620">
                <v:shape id="_x0000_i1158" type="#_x0000_t75" style="width:412.8pt;height:381pt" o:ole="">
                  <v:imagedata r:id="rId214" o:title=""/>
                </v:shape>
                <o:OLEObject Type="Embed" ProgID="Paint.Picture" ShapeID="_x0000_i1158" DrawAspect="Content" ObjectID="_1536392816" r:id="rId215"/>
              </w:object>
            </w:r>
          </w:p>
        </w:tc>
      </w:tr>
    </w:tbl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0B62CE">
        <w:rPr>
          <w:rFonts w:ascii="Times New Roman" w:hAnsi="Times New Roman"/>
          <w:sz w:val="28"/>
          <w:szCs w:val="28"/>
        </w:rPr>
        <w:t>Спектрограммы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усреднений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шумовых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0B62CE">
        <w:rPr>
          <w:rFonts w:ascii="Times New Roman" w:hAnsi="Times New Roman"/>
          <w:sz w:val="28"/>
          <w:szCs w:val="28"/>
        </w:rPr>
        <w:t>R7</w:t>
      </w:r>
    </w:p>
    <w:p w:rsidR="002F0D82" w:rsidRPr="000B62CE" w:rsidRDefault="002F0D82" w:rsidP="0065182D">
      <w:pPr>
        <w:widowControl w:val="0"/>
        <w:tabs>
          <w:tab w:val="left" w:pos="284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сунка </w:t>
      </w:r>
      <w:r w:rsidRPr="000B62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B62CE">
        <w:rPr>
          <w:rFonts w:ascii="Times New Roman" w:hAnsi="Times New Roman"/>
          <w:sz w:val="28"/>
          <w:szCs w:val="28"/>
        </w:rPr>
        <w:t>имеем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низкочастотную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область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энергии,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отражено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ξLS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Ls22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Ls12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97.3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92.87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4.43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(dBSPL).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звуковой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энергии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вызывае</w:t>
      </w:r>
      <w:r>
        <w:rPr>
          <w:rFonts w:ascii="Times New Roman" w:hAnsi="Times New Roman"/>
          <w:sz w:val="28"/>
          <w:szCs w:val="28"/>
        </w:rPr>
        <w:t xml:space="preserve">т прирост энергии аудиосигнала </w:t>
      </w:r>
      <w:r w:rsidRPr="000B62CE">
        <w:rPr>
          <w:rFonts w:ascii="Times New Roman" w:hAnsi="Times New Roman"/>
          <w:sz w:val="28"/>
          <w:szCs w:val="28"/>
        </w:rPr>
        <w:t>θLP5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LP5f22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LP5f12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32.42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42.76)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10.34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(dBFS).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факт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увеличения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обнаружить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параметрам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записанного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кабине</w:t>
      </w:r>
      <w:r>
        <w:rPr>
          <w:rFonts w:ascii="Times New Roman" w:hAnsi="Times New Roman"/>
          <w:sz w:val="28"/>
          <w:szCs w:val="28"/>
        </w:rPr>
        <w:t xml:space="preserve"> согласно рисунка 3. </w:t>
      </w: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сравнений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предыдущему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нормативной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временной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"IMPULSE".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качестве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информативных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параметров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предлагаются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следующие:1)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динамики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перемещения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(θLP5)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упрощенной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межповерочный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12.1.003-83)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заключается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следующем: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заранее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регулярности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расположенного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стояночный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площадке,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аудиозапись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унку 4</w:t>
      </w:r>
      <w:r w:rsidRPr="000B62C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подобном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R4.</w:t>
      </w:r>
    </w:p>
    <w:tbl>
      <w:tblPr>
        <w:tblW w:w="0" w:type="auto"/>
        <w:tblLook w:val="00A0"/>
      </w:tblPr>
      <w:tblGrid>
        <w:gridCol w:w="9286"/>
      </w:tblGrid>
      <w:tr w:rsidR="002F0D82" w:rsidRPr="000B62CE" w:rsidTr="007E1E57">
        <w:tc>
          <w:tcPr>
            <w:tcW w:w="9286" w:type="dxa"/>
          </w:tcPr>
          <w:p w:rsidR="002F0D82" w:rsidRPr="000B62CE" w:rsidRDefault="002F0D82" w:rsidP="007E1E57">
            <w:pPr>
              <w:spacing w:after="0" w:line="240" w:lineRule="auto"/>
              <w:jc w:val="center"/>
              <w:rPr>
                <w:rStyle w:val="translation-chunk"/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B62CE">
              <w:rPr>
                <w:rFonts w:ascii="Times New Roman" w:hAnsi="Times New Roman"/>
              </w:rPr>
              <w:object w:dxaOrig="7575" w:dyaOrig="5865">
                <v:shape id="_x0000_i1159" type="#_x0000_t75" style="width:337.2pt;height:264pt" o:ole="">
                  <v:imagedata r:id="rId216" o:title=""/>
                </v:shape>
                <o:OLEObject Type="Embed" ProgID="Paint.Picture" ShapeID="_x0000_i1159" DrawAspect="Content" ObjectID="_1536392817" r:id="rId217"/>
              </w:objec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Рисунок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Воспроизведение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спектра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шума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комбайна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помощью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звукозаписывающего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тракта: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АЦП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аналого-цифровой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преобразователь,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DSP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(Digital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signal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processor)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микропроцессор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цифровых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сигналов,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ЦАП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цифро-аналоговый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B62CE"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>преобразователь</w:t>
      </w:r>
      <w:r>
        <w:rPr>
          <w:rStyle w:val="translation-chunk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устанавливается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нагруженный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параметрами: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обороты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коленвала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двигателя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составляют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оборотов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минуту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стационарного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тахометра)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барабана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обмолота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скорость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мотовила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об/мин.</w:t>
      </w:r>
    </w:p>
    <w:p w:rsidR="002F0D82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Аудиозапись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минуты.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этапе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свои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мобильный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контроля.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записанный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аудиофайл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передается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одема и стандарта HSDPA (по рисунок </w:t>
      </w:r>
      <w:r w:rsidRPr="00377C5D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центральный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информационно-аналитической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(рис</w:t>
      </w:r>
      <w:r>
        <w:rPr>
          <w:rFonts w:ascii="Times New Roman" w:hAnsi="Times New Roman"/>
          <w:sz w:val="28"/>
          <w:szCs w:val="28"/>
        </w:rPr>
        <w:t xml:space="preserve">унок </w:t>
      </w:r>
      <w:r w:rsidRPr="00377C5D"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/>
      </w:tblPr>
      <w:tblGrid>
        <w:gridCol w:w="9286"/>
      </w:tblGrid>
      <w:tr w:rsidR="002F0D82" w:rsidTr="00020833">
        <w:tc>
          <w:tcPr>
            <w:tcW w:w="9286" w:type="dxa"/>
          </w:tcPr>
          <w:p w:rsidR="002F0D82" w:rsidRPr="00020833" w:rsidRDefault="002F0D82" w:rsidP="000208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216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36" o:spid="_x0000_i1160" type="#_x0000_t75" alt="http://josefsson.org/openwrt/dongle.png" style="width:393pt;height:222pt;visibility:visible">
                  <v:imagedata r:id="rId218" r:href="rId219"/>
                </v:shape>
              </w:pict>
            </w:r>
          </w:p>
        </w:tc>
      </w:tr>
    </w:tbl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Pr="000B62CE" w:rsidRDefault="002F0D82" w:rsidP="006518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</w:t>
      </w:r>
      <w:r w:rsidRPr="000B62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B62CE">
        <w:rPr>
          <w:rFonts w:ascii="Times New Roman" w:hAnsi="Times New Roman"/>
          <w:sz w:val="28"/>
          <w:szCs w:val="28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стандарту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HSDPA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сочетании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технологиями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Wired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LAN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Wiress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62CE">
        <w:rPr>
          <w:rFonts w:ascii="Times New Roman" w:hAnsi="Times New Roman"/>
          <w:bCs/>
          <w:sz w:val="28"/>
          <w:szCs w:val="28"/>
        </w:rPr>
        <w:t>LAN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Default="002F0D82" w:rsidP="0065182D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5216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89" o:spid="_x0000_i1161" type="#_x0000_t75" style="width:354.6pt;height:265.2pt;visibility:visible">
            <v:imagedata r:id="rId220" o:title=""/>
          </v:shape>
        </w:pict>
      </w:r>
    </w:p>
    <w:p w:rsidR="002F0D82" w:rsidRPr="000B62CE" w:rsidRDefault="002F0D82" w:rsidP="0065182D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6 – </w:t>
      </w:r>
      <w:r w:rsidRPr="000B62CE">
        <w:rPr>
          <w:rFonts w:ascii="Times New Roman" w:hAnsi="Times New Roman"/>
          <w:sz w:val="28"/>
          <w:szCs w:val="28"/>
        </w:rPr>
        <w:t>Структура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информационно-аналитической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сети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центральном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обработка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файла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оценки: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динамики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среднегеометрическими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частотами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Гц;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перемещение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максимума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аудиосигнала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сетке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dBFS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определением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прироста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аудиотракте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(θLP5)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октавных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полос.</w:t>
      </w:r>
    </w:p>
    <w:p w:rsidR="002F0D82" w:rsidRPr="000B62CE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конечном итоге, н</w:t>
      </w:r>
      <w:r w:rsidRPr="000B62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делается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относительно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предыдущего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нормативной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дальнейшем,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найдено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нагрузки,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лаборатория,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выездом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место,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точным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воспроизведением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нормативной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(подробно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описанной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исследовании)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выполняет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уточняющие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измерения.</w:t>
      </w:r>
    </w:p>
    <w:p w:rsidR="002F0D82" w:rsidRPr="00DB785C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2C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измерений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руководителю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рекомендации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проверке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заявленных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характеристик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агрегатов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механизмов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(предварительная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диагностика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технического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состояния),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отношении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акустических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путей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передачи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структурного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(шума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агрегатов,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передается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корпусу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комбайна),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проверке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шумоизоляции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кабины.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Кроме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получает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способе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шумозащиты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комбайнера,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как,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например,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предложенные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исследовании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шумозащитные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наушники.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Эта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 была </w:t>
      </w:r>
      <w:r w:rsidRPr="000B62CE">
        <w:rPr>
          <w:rFonts w:ascii="Times New Roman" w:hAnsi="Times New Roman"/>
          <w:sz w:val="28"/>
          <w:szCs w:val="28"/>
        </w:rPr>
        <w:t>внедрена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фермерском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хозяйстве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Кременная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Луганской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2CE">
        <w:rPr>
          <w:rFonts w:ascii="Times New Roman" w:hAnsi="Times New Roman"/>
          <w:sz w:val="28"/>
          <w:szCs w:val="28"/>
        </w:rPr>
        <w:t>области.</w:t>
      </w:r>
    </w:p>
    <w:p w:rsidR="002F0D82" w:rsidRPr="00DB785C" w:rsidRDefault="002F0D82" w:rsidP="006518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D82" w:rsidRDefault="002F0D82" w:rsidP="008A2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A27CA">
        <w:rPr>
          <w:rFonts w:ascii="Times New Roman" w:hAnsi="Times New Roman"/>
          <w:b/>
          <w:sz w:val="24"/>
          <w:szCs w:val="24"/>
        </w:rPr>
        <w:t>Литература</w:t>
      </w:r>
    </w:p>
    <w:p w:rsidR="002F0D82" w:rsidRPr="00947450" w:rsidRDefault="002F0D82" w:rsidP="008A2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F0D82" w:rsidRPr="008A27CA" w:rsidRDefault="002F0D82" w:rsidP="008A27CA">
      <w:pPr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Silece.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D2.2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User-friendly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fast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methods.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Pressure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field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based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powertrain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sound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propagation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description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[Электронный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ресурс].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EUROPEAN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COMMISSION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RESEARCH.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SIXTH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FRAMEWORK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PROGRAMME.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PRIORITY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SUSTAINABLE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DEVELOPMENT,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GLOBAL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CHANGE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ECOSYSTEMS.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INTEGRATED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PROJECT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CONTRACT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N.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516288.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18/04/2005.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Способ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доступа</w:t>
      </w:r>
      <w:r w:rsidRPr="008A27CA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221" w:history="1">
        <w:r w:rsidRPr="008A27C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http://www.silence-ip.org/site/fileadmin/public_reports/SILENCE_</w:t>
        </w:r>
      </w:hyperlink>
      <w:r w:rsidRPr="008A27CA">
        <w:rPr>
          <w:rFonts w:ascii="Times New Roman" w:hAnsi="Times New Roman"/>
          <w:sz w:val="24"/>
          <w:szCs w:val="24"/>
          <w:lang w:val="en-US"/>
        </w:rPr>
        <w:t>D.D9_1_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170206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_AVL.pdf.</w:t>
      </w:r>
    </w:p>
    <w:p w:rsidR="002F0D82" w:rsidRPr="008A27CA" w:rsidRDefault="002F0D82" w:rsidP="008A2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2.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Сильвестер,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П.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Метод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конечных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элементов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для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радиоинженеров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инженеров-электриков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П.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Сильвестер,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Р.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Феррари.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М.: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Мир,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1986.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229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</w:t>
      </w:r>
    </w:p>
    <w:p w:rsidR="002F0D82" w:rsidRPr="008A27CA" w:rsidRDefault="002F0D82" w:rsidP="008A2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Бреббия,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Методы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граничных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элементов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Бреббия,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Ж.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Теллес,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Вроубел.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М.: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Мир,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1987.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524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Стрелков,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С.П.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Введение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теорию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колебаний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С.П.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Стрелков.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М.: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Наука,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1964.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440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</w:t>
      </w:r>
    </w:p>
    <w:p w:rsidR="002F0D82" w:rsidRPr="008A27CA" w:rsidRDefault="002F0D82" w:rsidP="008A2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Шлычков,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С.В.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Исследование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динамических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свойств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механоакустических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систем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С.В.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Шлычков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Проблемы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механики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современных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машин: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Материалы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четвертой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международной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конференции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ВСГТУ.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Улан-Удэ,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2009.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Т.3.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266–270.</w:t>
      </w:r>
    </w:p>
    <w:p w:rsidR="002F0D82" w:rsidRPr="008A27CA" w:rsidRDefault="002F0D82" w:rsidP="008A27CA">
      <w:pPr>
        <w:shd w:val="clear" w:color="auto" w:fill="FFFFFF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D5CCC3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22" w:anchor="607598871" w:history="1"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Сегерлинд,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П.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Применение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метода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конечных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элементов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[Текст]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П.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Гегерлинд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Пер.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англ.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-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М.: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Мир,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1979.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392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с.</w:t>
        </w:r>
      </w:hyperlink>
    </w:p>
    <w:p w:rsidR="002F0D82" w:rsidRPr="008A27CA" w:rsidRDefault="002F0D82" w:rsidP="008A27CA">
      <w:pPr>
        <w:shd w:val="clear" w:color="auto" w:fill="FFFFFF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D5CCC3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7.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23" w:anchor="607599382" w:history="1"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Стренг,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Г.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Теория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метода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конечных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элементов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[Текст]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Г.Стренг,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Дж.Фикс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Пер.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англ.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М.: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Мир,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1977.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352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с.</w:t>
        </w:r>
      </w:hyperlink>
    </w:p>
    <w:p w:rsidR="002F0D82" w:rsidRPr="008A27CA" w:rsidRDefault="002F0D82" w:rsidP="008A27CA">
      <w:pPr>
        <w:shd w:val="clear" w:color="auto" w:fill="FFFFFF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D5CCC3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24" w:anchor="607600386" w:history="1"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Зенкевич,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О.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Метод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конечных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элементов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в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технике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[Текст]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О.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Зенкевич.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М.: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Мир,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1975.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541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с.</w:t>
        </w:r>
      </w:hyperlink>
    </w:p>
    <w:p w:rsidR="002F0D82" w:rsidRPr="008A27CA" w:rsidRDefault="002F0D82" w:rsidP="008A27CA">
      <w:pPr>
        <w:shd w:val="clear" w:color="auto" w:fill="FFFFFF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D5CCC3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9.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25" w:anchor="607601066" w:history="1"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Деклу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Ж.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Метод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конечных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элементов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[Текст]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/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Ж.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Деклу.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М.: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Мир,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1976.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–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96</w:t>
        </w:r>
        <w:r>
          <w:rPr>
            <w:rFonts w:ascii="Times New Roman" w:hAnsi="Times New Roman"/>
            <w:sz w:val="24"/>
            <w:szCs w:val="24"/>
            <w:shd w:val="clear" w:color="auto" w:fill="FFFFFF"/>
          </w:rPr>
          <w:t xml:space="preserve"> </w:t>
        </w:r>
        <w:r w:rsidRPr="008A27CA">
          <w:rPr>
            <w:rFonts w:ascii="Times New Roman" w:hAnsi="Times New Roman"/>
            <w:sz w:val="24"/>
            <w:szCs w:val="24"/>
            <w:shd w:val="clear" w:color="auto" w:fill="FFFFFF"/>
          </w:rPr>
          <w:t>c.</w:t>
        </w:r>
      </w:hyperlink>
    </w:p>
    <w:p w:rsidR="002F0D82" w:rsidRPr="008A27CA" w:rsidRDefault="002F0D82" w:rsidP="008A27CA">
      <w:pPr>
        <w:tabs>
          <w:tab w:val="left" w:pos="224"/>
          <w:tab w:val="left" w:pos="40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10.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Осипов,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А.А.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Использование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метода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конечных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элементов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для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расчёта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акустических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полей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неоднородных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потоках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газа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А.А.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Осипов,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И.А.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Ширковский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//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Вычисл.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матем.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матем.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физ.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1988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28:3.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362-374.</w:t>
      </w:r>
    </w:p>
    <w:p w:rsidR="002F0D82" w:rsidRPr="008A27CA" w:rsidRDefault="002F0D82" w:rsidP="008A27CA">
      <w:pPr>
        <w:tabs>
          <w:tab w:val="left" w:pos="224"/>
          <w:tab w:val="left" w:pos="40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12.1.027-80.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ССБТ.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Определение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характеристик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источников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реверберационном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помещении.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Технический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метод.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Изд-во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стандартов,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1989.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с.</w:t>
      </w:r>
    </w:p>
    <w:p w:rsidR="002F0D82" w:rsidRPr="008A27CA" w:rsidRDefault="002F0D82" w:rsidP="008A2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12.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ГОСТ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12.4.095-80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Машины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сельскохозяйственные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самоходные.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вибрационных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характеристик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[Текст]</w:t>
      </w:r>
      <w:r w:rsidRPr="008A27C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Издательство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стандартов,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1988.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с.</w:t>
      </w:r>
    </w:p>
    <w:p w:rsidR="002F0D82" w:rsidRPr="008A27CA" w:rsidRDefault="002F0D82" w:rsidP="008A27CA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1844-78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[Электронный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ресурс].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Методические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указания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проведению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измерений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гигиенической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местах.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Министерство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здравохранения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СССР,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Москва,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1978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Способ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доступа: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http://acoustic-ufa.ru/methods/mu-1844-78.htm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[23.05.2009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22:24:04].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14.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bCs/>
          <w:sz w:val="24"/>
          <w:szCs w:val="24"/>
        </w:rPr>
        <w:t>Д</w:t>
      </w: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окумент</w:t>
      </w:r>
      <w:r w:rsidRPr="008A27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: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ITU-R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BS645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</w:t>
      </w:r>
      <w:r w:rsidRPr="008A27CA">
        <w:rPr>
          <w:rFonts w:ascii="Times New Roman" w:hAnsi="Times New Roman"/>
          <w:sz w:val="24"/>
          <w:szCs w:val="24"/>
        </w:rPr>
        <w:t>Электронный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ресурс</w:t>
      </w:r>
      <w:r w:rsidRPr="008A27CA">
        <w:rPr>
          <w:rFonts w:ascii="Times New Roman" w:hAnsi="Times New Roman"/>
          <w:sz w:val="24"/>
          <w:szCs w:val="24"/>
          <w:lang w:val="en-US"/>
        </w:rPr>
        <w:t>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signals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metering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used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international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sound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programme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connections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(1986-1990-1992).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Способ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доступа</w:t>
      </w:r>
      <w:r w:rsidRPr="008A27CA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226" w:history="1">
        <w:r w:rsidRPr="008A27CA">
          <w:rPr>
            <w:rFonts w:ascii="Times New Roman" w:hAnsi="Times New Roman"/>
            <w:sz w:val="24"/>
            <w:szCs w:val="24"/>
            <w:lang w:val="en-US"/>
          </w:rPr>
          <w:t>http://www.itu.int/dms_pubrec/itu-r/rec/bs/R-REC-BS.645-2-199203-I!!PDF-E.pdf</w:t>
        </w:r>
      </w:hyperlink>
      <w:r w:rsidRPr="008A27CA">
        <w:rPr>
          <w:rFonts w:ascii="Times New Roman" w:hAnsi="Times New Roman"/>
          <w:sz w:val="24"/>
          <w:szCs w:val="24"/>
          <w:lang w:val="en-US"/>
        </w:rPr>
        <w:t>.</w:t>
      </w:r>
    </w:p>
    <w:p w:rsidR="002F0D82" w:rsidRPr="008A27CA" w:rsidRDefault="002F0D82" w:rsidP="008A2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A27CA">
        <w:rPr>
          <w:rFonts w:ascii="Times New Roman" w:hAnsi="Times New Roman"/>
          <w:sz w:val="24"/>
          <w:szCs w:val="24"/>
          <w:shd w:val="clear" w:color="auto" w:fill="FFFFFF"/>
        </w:rPr>
        <w:t>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Прецизионный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шумомер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Октава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110А.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[Электронный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ресурс].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Руководство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эксплуатации,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РЭ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4381-003-76596538-06,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Москва,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Способ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7CA">
        <w:rPr>
          <w:rFonts w:ascii="Times New Roman" w:hAnsi="Times New Roman"/>
          <w:sz w:val="24"/>
          <w:szCs w:val="24"/>
        </w:rPr>
        <w:t>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27" w:history="1">
        <w:r w:rsidRPr="008A27CA">
          <w:rPr>
            <w:rFonts w:ascii="Times New Roman" w:hAnsi="Times New Roman"/>
            <w:sz w:val="24"/>
            <w:szCs w:val="24"/>
          </w:rPr>
          <w:t>http://ru.convdocs.org/docs/index-171788.html</w:t>
        </w:r>
      </w:hyperlink>
      <w:r w:rsidRPr="008A27CA">
        <w:rPr>
          <w:rFonts w:ascii="Times New Roman" w:hAnsi="Times New Roman"/>
          <w:sz w:val="24"/>
          <w:szCs w:val="24"/>
        </w:rPr>
        <w:t>.</w:t>
      </w:r>
    </w:p>
    <w:p w:rsidR="002F0D82" w:rsidRPr="00DB785C" w:rsidRDefault="002F0D82" w:rsidP="008A27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F0D82" w:rsidRDefault="002F0D82" w:rsidP="008A27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B785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F0D82" w:rsidRPr="00DB785C" w:rsidRDefault="002F0D82" w:rsidP="008A27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Silece.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D2.2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User-friendly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fast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methods.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Pressure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field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based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powertrain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sound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propagation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description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[Jelektronnyj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EUROPEAN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COMMISSION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RESEARCH.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SIXTH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FRAMEWORK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PROGRAMME.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PRIORITY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SUSTAINABLE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DEVELOPMENT,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GLOBAL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CHANGE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ECOSYSTEMS.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INTEGRATED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PROJECT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CONTRACT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N.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516288.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18/04/2005.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Sposob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dostupa: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http://www.silence-ip.org/site/fileadmin/public_reports/SILENCE_D.D9_1_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170206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_AVL.pdf.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Sil'vester,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dlja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radioinzhenerov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inzhenerov-jelektrikov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Sil'vester,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Ferrari.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1986.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229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Brebbija,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granichnyh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Brebbija,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Telles,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L.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Vroubel.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1987.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524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Strelkov,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Vvedenie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teoriju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kolebanij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Strelkov.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Nauka,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1964.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440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Shlychkov,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S.V.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Issledovanie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dinamicheskih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svojstv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mehanoakusticheskih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sistem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S.V.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Shlychkov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Problemy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mehaniki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sovremennyh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mashin: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Materialy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chetvertoj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mezhdunarodnoj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konferencii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VSGTU.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Ulan-Udje,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2009.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T.3.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266–270.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Segerlind,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Primenenie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Gegerlind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angl.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1979.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392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7.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Streng,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Teorija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G.Streng,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Dzh.Fiks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angl.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1977.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352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Zenkevich,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tehnike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Zenkevich.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1975.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541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Deklu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Deklu.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1976.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96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Osipov,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A.A.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Ispol'zovanie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konechnyh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jelementov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dlja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raschjota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akusticheskih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polej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neodnorodnyh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potokah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gaza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A.A.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Osipov,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I.A.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Shirkovskij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Vychisl.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matem.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matem.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fiz.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1988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28:3.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362-374.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GOST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12.1.027-80.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SSBT.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Opredelenie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shumovyh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harakteristik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istochnikov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reverberacionnom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pomeshhenii.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Tehnicheskij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Izd-vo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standartov,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1989.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12.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GOST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12.4.095-80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Mashiny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sel'skohozjajstvennye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samohodnye.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opredelenija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vibracionnyh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shumovyh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harakteristik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[Tekst].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Izdatel'stvo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standartov,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1988.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1844-78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[Jelektronnyj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Metodicheskie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ukazanija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provedeniju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izmerenij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gigienicheskoj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ocenki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rabochih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mestah.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Ministerstvo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zdravohranenija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SSSR,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Moskva,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1978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Sposob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dostupa: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http://acoustic-ufa.ru/methods/mu-1844-78.htm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[23.05.2009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22:24:04].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Dokument: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ITU-R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BS645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[Jelektronnyj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Test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signals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metering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used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international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sound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programme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connections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(1986-1990-1992).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Sposob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dostupa: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http://www.itu.int/dms_pubrec/itu-r/rec/bs/R-REC-BS.645-2-199203-I!!PDF-E.pdf.</w:t>
      </w:r>
    </w:p>
    <w:p w:rsidR="002F0D82" w:rsidRPr="008A27CA" w:rsidRDefault="002F0D82" w:rsidP="008A27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A27CA">
        <w:rPr>
          <w:rFonts w:ascii="Times New Roman" w:hAnsi="Times New Roman"/>
          <w:sz w:val="24"/>
          <w:szCs w:val="24"/>
          <w:lang w:val="en-US"/>
        </w:rPr>
        <w:t>15.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Precizionnyj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shumomer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Oktava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110A.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[Jelektronnyj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Rukovodstvo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jekspluatacii,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RJe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4381-003-76596538-06,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Moskva,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2006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g.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Sposob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dostupa: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A27CA">
        <w:rPr>
          <w:rFonts w:ascii="Times New Roman" w:hAnsi="Times New Roman"/>
          <w:sz w:val="24"/>
          <w:szCs w:val="24"/>
          <w:lang w:val="en-US"/>
        </w:rPr>
        <w:t>http://ru.convdocs.org/docs/index-171788.html.</w:t>
      </w:r>
    </w:p>
    <w:p w:rsidR="002F0D82" w:rsidRPr="000B62CE" w:rsidRDefault="002F0D82" w:rsidP="0065182D">
      <w:pPr>
        <w:rPr>
          <w:rFonts w:ascii="Times New Roman" w:hAnsi="Times New Roman"/>
          <w:sz w:val="28"/>
          <w:szCs w:val="28"/>
          <w:lang w:val="en-US"/>
        </w:rPr>
      </w:pPr>
    </w:p>
    <w:sectPr w:rsidR="002F0D82" w:rsidRPr="000B62CE" w:rsidSect="007E1E57">
      <w:headerReference w:type="even" r:id="rId228"/>
      <w:headerReference w:type="default" r:id="rId229"/>
      <w:footerReference w:type="default" r:id="rId23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D82" w:rsidRDefault="002F0D82" w:rsidP="008A27CA">
      <w:pPr>
        <w:spacing w:after="0" w:line="240" w:lineRule="auto"/>
      </w:pPr>
      <w:r>
        <w:separator/>
      </w:r>
    </w:p>
  </w:endnote>
  <w:endnote w:type="continuationSeparator" w:id="0">
    <w:p w:rsidR="002F0D82" w:rsidRDefault="002F0D82" w:rsidP="008A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?§ј§®§Ц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82" w:rsidRDefault="002F0D82">
    <w:pPr>
      <w:pStyle w:val="Footer"/>
    </w:pPr>
    <w:r w:rsidRPr="002E790D">
      <w:rPr>
        <w:sz w:val="24"/>
        <w:szCs w:val="24"/>
      </w:rPr>
      <w:t>http://ej.kubagro.ru/201</w:t>
    </w:r>
    <w:r w:rsidRPr="002E790D">
      <w:rPr>
        <w:sz w:val="24"/>
        <w:szCs w:val="24"/>
        <w:lang w:val="en-US"/>
      </w:rPr>
      <w:t>6</w:t>
    </w:r>
    <w:r w:rsidRPr="002E790D">
      <w:rPr>
        <w:sz w:val="24"/>
        <w:szCs w:val="24"/>
      </w:rPr>
      <w:t>/</w:t>
    </w:r>
    <w:r w:rsidRPr="002E790D">
      <w:rPr>
        <w:sz w:val="24"/>
        <w:szCs w:val="24"/>
        <w:lang w:val="en-US"/>
      </w:rPr>
      <w:t>0</w:t>
    </w:r>
    <w:r w:rsidRPr="002E790D">
      <w:rPr>
        <w:sz w:val="24"/>
        <w:szCs w:val="24"/>
      </w:rPr>
      <w:t>7/pdf/</w:t>
    </w:r>
    <w:r>
      <w:rPr>
        <w:sz w:val="24"/>
        <w:szCs w:val="24"/>
        <w:lang w:val="en-US"/>
      </w:rPr>
      <w:t>78</w:t>
    </w:r>
    <w:r w:rsidRPr="002E790D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D82" w:rsidRDefault="002F0D82" w:rsidP="008A27CA">
      <w:pPr>
        <w:spacing w:after="0" w:line="240" w:lineRule="auto"/>
      </w:pPr>
      <w:r>
        <w:separator/>
      </w:r>
    </w:p>
  </w:footnote>
  <w:footnote w:type="continuationSeparator" w:id="0">
    <w:p w:rsidR="002F0D82" w:rsidRDefault="002F0D82" w:rsidP="008A2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82" w:rsidRDefault="002F0D82" w:rsidP="000C0C5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0D82" w:rsidRDefault="002F0D82" w:rsidP="0059394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82" w:rsidRPr="00593943" w:rsidRDefault="002F0D82" w:rsidP="000C0C59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93943">
      <w:rPr>
        <w:rStyle w:val="PageNumber"/>
        <w:sz w:val="28"/>
        <w:szCs w:val="28"/>
      </w:rPr>
      <w:fldChar w:fldCharType="begin"/>
    </w:r>
    <w:r w:rsidRPr="00593943">
      <w:rPr>
        <w:rStyle w:val="PageNumber"/>
        <w:sz w:val="28"/>
        <w:szCs w:val="28"/>
      </w:rPr>
      <w:instrText xml:space="preserve">PAGE  </w:instrText>
    </w:r>
    <w:r w:rsidRPr="0059394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36</w:t>
    </w:r>
    <w:r w:rsidRPr="00593943">
      <w:rPr>
        <w:rStyle w:val="PageNumber"/>
        <w:sz w:val="28"/>
        <w:szCs w:val="28"/>
      </w:rPr>
      <w:fldChar w:fldCharType="end"/>
    </w:r>
  </w:p>
  <w:p w:rsidR="002F0D82" w:rsidRDefault="002F0D82" w:rsidP="00593943">
    <w:pPr>
      <w:pStyle w:val="Header"/>
      <w:ind w:right="360"/>
    </w:pPr>
    <w:r w:rsidRPr="008D710D">
      <w:rPr>
        <w:sz w:val="24"/>
        <w:szCs w:val="24"/>
      </w:rPr>
      <w:t>Научный журнал КубГАУ, №121</w:t>
    </w:r>
    <w:r w:rsidRPr="008D710D">
      <w:rPr>
        <w:sz w:val="24"/>
        <w:szCs w:val="24"/>
        <w:lang w:val="en-US"/>
      </w:rPr>
      <w:t>(0</w:t>
    </w:r>
    <w:r w:rsidRPr="008D710D">
      <w:rPr>
        <w:sz w:val="24"/>
        <w:szCs w:val="24"/>
      </w:rPr>
      <w:t>7), 201</w:t>
    </w:r>
    <w:r w:rsidRPr="008D710D">
      <w:rPr>
        <w:sz w:val="24"/>
        <w:szCs w:val="24"/>
        <w:lang w:val="en-US"/>
      </w:rPr>
      <w:t>6</w:t>
    </w:r>
    <w:r w:rsidRPr="008D710D">
      <w:rPr>
        <w:sz w:val="24"/>
        <w:szCs w:val="24"/>
      </w:rPr>
      <w:t xml:space="preserve"> года</w:t>
    </w:r>
  </w:p>
  <w:p w:rsidR="002F0D82" w:rsidRDefault="002F0D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B09B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522C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1247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3E9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0A7E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5666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C4F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3AC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6A0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046B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singleLevel"/>
    <w:tmpl w:val="0000000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1">
    <w:nsid w:val="00000009"/>
    <w:multiLevelType w:val="singleLevel"/>
    <w:tmpl w:val="00000009"/>
    <w:lvl w:ilvl="0">
      <w:start w:val="4"/>
      <w:numFmt w:val="decimal"/>
      <w:suff w:val="space"/>
      <w:lvlText w:val="%1."/>
      <w:lvlJc w:val="left"/>
      <w:rPr>
        <w:rFonts w:cs="Times New Roman"/>
      </w:rPr>
    </w:lvl>
  </w:abstractNum>
  <w:abstractNum w:abstractNumId="12">
    <w:nsid w:val="0000000F"/>
    <w:multiLevelType w:val="singleLevel"/>
    <w:tmpl w:val="0000000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3">
    <w:nsid w:val="024D7EB3"/>
    <w:multiLevelType w:val="singleLevel"/>
    <w:tmpl w:val="00000000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4">
    <w:nsid w:val="50422A03"/>
    <w:multiLevelType w:val="hybridMultilevel"/>
    <w:tmpl w:val="F1980214"/>
    <w:lvl w:ilvl="0" w:tplc="E8DCC36A">
      <w:start w:val="1"/>
      <w:numFmt w:val="decimal"/>
      <w:lvlText w:val="%1."/>
      <w:lvlJc w:val="left"/>
      <w:pPr>
        <w:tabs>
          <w:tab w:val="num" w:pos="3349"/>
        </w:tabs>
        <w:ind w:left="3349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82D"/>
    <w:rsid w:val="00020833"/>
    <w:rsid w:val="00023D0A"/>
    <w:rsid w:val="00073D08"/>
    <w:rsid w:val="000B62CE"/>
    <w:rsid w:val="000C0C59"/>
    <w:rsid w:val="00101D5A"/>
    <w:rsid w:val="00247279"/>
    <w:rsid w:val="002E790D"/>
    <w:rsid w:val="002F0D82"/>
    <w:rsid w:val="003559EF"/>
    <w:rsid w:val="00377C5D"/>
    <w:rsid w:val="003B19F6"/>
    <w:rsid w:val="003B36E4"/>
    <w:rsid w:val="00431C32"/>
    <w:rsid w:val="0044669A"/>
    <w:rsid w:val="00495C86"/>
    <w:rsid w:val="004F3D5A"/>
    <w:rsid w:val="005255F8"/>
    <w:rsid w:val="00530398"/>
    <w:rsid w:val="00571866"/>
    <w:rsid w:val="00593943"/>
    <w:rsid w:val="005A46F6"/>
    <w:rsid w:val="005D4204"/>
    <w:rsid w:val="00604567"/>
    <w:rsid w:val="0065182D"/>
    <w:rsid w:val="0066028E"/>
    <w:rsid w:val="006D32B1"/>
    <w:rsid w:val="007143B3"/>
    <w:rsid w:val="0078491F"/>
    <w:rsid w:val="007B1401"/>
    <w:rsid w:val="007E1E57"/>
    <w:rsid w:val="00847B8C"/>
    <w:rsid w:val="00852163"/>
    <w:rsid w:val="00852747"/>
    <w:rsid w:val="008A27CA"/>
    <w:rsid w:val="008D710D"/>
    <w:rsid w:val="008E16B4"/>
    <w:rsid w:val="008F185A"/>
    <w:rsid w:val="00947450"/>
    <w:rsid w:val="00966215"/>
    <w:rsid w:val="009B61A1"/>
    <w:rsid w:val="00A166CE"/>
    <w:rsid w:val="00A60F23"/>
    <w:rsid w:val="00A62241"/>
    <w:rsid w:val="00A96544"/>
    <w:rsid w:val="00AC1CC1"/>
    <w:rsid w:val="00AD1204"/>
    <w:rsid w:val="00B136DE"/>
    <w:rsid w:val="00B31EA7"/>
    <w:rsid w:val="00B55C6C"/>
    <w:rsid w:val="00B560F1"/>
    <w:rsid w:val="00C40E46"/>
    <w:rsid w:val="00C554F8"/>
    <w:rsid w:val="00D2328A"/>
    <w:rsid w:val="00D5090F"/>
    <w:rsid w:val="00DB202E"/>
    <w:rsid w:val="00DB785C"/>
    <w:rsid w:val="00E76E25"/>
    <w:rsid w:val="00EA3141"/>
    <w:rsid w:val="00F1024D"/>
    <w:rsid w:val="00F37854"/>
    <w:rsid w:val="00FC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5182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182D"/>
    <w:pPr>
      <w:keepNext/>
      <w:keepLines/>
      <w:suppressAutoHyphens/>
      <w:spacing w:before="240" w:after="60" w:line="240" w:lineRule="auto"/>
      <w:outlineLvl w:val="0"/>
    </w:pPr>
    <w:rPr>
      <w:rFonts w:ascii="Arial" w:eastAsia="SimSun" w:hAnsi="Arial"/>
      <w:b/>
      <w:kern w:val="44"/>
      <w:sz w:val="32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182D"/>
    <w:pPr>
      <w:keepNext/>
      <w:keepLines/>
      <w:suppressAutoHyphens/>
      <w:spacing w:before="240" w:after="60" w:line="240" w:lineRule="auto"/>
      <w:outlineLvl w:val="1"/>
    </w:pPr>
    <w:rPr>
      <w:rFonts w:ascii="Arial" w:eastAsia="SimSun" w:hAnsi="Arial"/>
      <w:b/>
      <w:i/>
      <w:sz w:val="28"/>
      <w:szCs w:val="24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182D"/>
    <w:pPr>
      <w:keepNext/>
      <w:keepLines/>
      <w:suppressAutoHyphens/>
      <w:spacing w:before="240" w:after="60" w:line="240" w:lineRule="auto"/>
      <w:outlineLvl w:val="2"/>
    </w:pPr>
    <w:rPr>
      <w:rFonts w:ascii="Arial" w:eastAsia="SimSun" w:hAnsi="Arial"/>
      <w:b/>
      <w:sz w:val="26"/>
      <w:szCs w:val="24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182D"/>
    <w:pPr>
      <w:keepNext/>
      <w:keepLines/>
      <w:suppressAutoHyphens/>
      <w:spacing w:before="240" w:after="60" w:line="240" w:lineRule="auto"/>
      <w:outlineLvl w:val="3"/>
    </w:pPr>
    <w:rPr>
      <w:rFonts w:ascii="Times New Roman" w:eastAsia="SimSun" w:hAnsi="Times New Roman"/>
      <w:b/>
      <w:sz w:val="28"/>
      <w:szCs w:val="24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182D"/>
    <w:pPr>
      <w:keepNext/>
      <w:keepLines/>
      <w:suppressAutoHyphens/>
      <w:spacing w:before="240" w:after="60" w:line="240" w:lineRule="auto"/>
      <w:outlineLvl w:val="4"/>
    </w:pPr>
    <w:rPr>
      <w:rFonts w:ascii="Times New Roman" w:eastAsia="SimSun" w:hAnsi="Times New Roman"/>
      <w:b/>
      <w:i/>
      <w:sz w:val="26"/>
      <w:szCs w:val="24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182D"/>
    <w:pPr>
      <w:keepNext/>
      <w:keepLines/>
      <w:suppressAutoHyphens/>
      <w:spacing w:before="240" w:after="60" w:line="240" w:lineRule="auto"/>
      <w:outlineLvl w:val="5"/>
    </w:pPr>
    <w:rPr>
      <w:rFonts w:ascii="Times New Roman" w:eastAsia="SimSun" w:hAnsi="Times New Roman"/>
      <w:b/>
      <w:szCs w:val="24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5182D"/>
    <w:pPr>
      <w:keepNext/>
      <w:keepLines/>
      <w:suppressAutoHyphens/>
      <w:spacing w:before="240" w:after="60" w:line="240" w:lineRule="auto"/>
      <w:outlineLvl w:val="6"/>
    </w:pPr>
    <w:rPr>
      <w:rFonts w:ascii="Times New Roman" w:eastAsia="SimSun" w:hAnsi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5182D"/>
    <w:pPr>
      <w:keepNext/>
      <w:keepLines/>
      <w:suppressAutoHyphens/>
      <w:spacing w:before="240" w:after="60" w:line="240" w:lineRule="auto"/>
      <w:outlineLvl w:val="7"/>
    </w:pPr>
    <w:rPr>
      <w:rFonts w:ascii="Times New Roman" w:eastAsia="SimSun" w:hAnsi="Times New Roman"/>
      <w:i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5182D"/>
    <w:pPr>
      <w:keepNext/>
      <w:keepLines/>
      <w:suppressAutoHyphens/>
      <w:spacing w:before="240" w:after="60" w:line="240" w:lineRule="auto"/>
      <w:outlineLvl w:val="8"/>
    </w:pPr>
    <w:rPr>
      <w:rFonts w:ascii="Arial" w:eastAsia="SimSun" w:hAnsi="Arial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182D"/>
    <w:rPr>
      <w:rFonts w:ascii="Arial" w:eastAsia="SimSun" w:hAnsi="Arial" w:cs="Times New Roman"/>
      <w:b/>
      <w:kern w:val="44"/>
      <w:sz w:val="24"/>
      <w:szCs w:val="24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5182D"/>
    <w:rPr>
      <w:rFonts w:ascii="Arial" w:eastAsia="SimSun" w:hAnsi="Arial" w:cs="Times New Roman"/>
      <w:b/>
      <w:i/>
      <w:sz w:val="24"/>
      <w:szCs w:val="24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5182D"/>
    <w:rPr>
      <w:rFonts w:ascii="Arial" w:eastAsia="SimSun" w:hAnsi="Arial" w:cs="Times New Roman"/>
      <w:b/>
      <w:sz w:val="24"/>
      <w:szCs w:val="24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5182D"/>
    <w:rPr>
      <w:rFonts w:ascii="Times New Roman" w:eastAsia="SimSun" w:hAnsi="Times New Roman" w:cs="Times New Roman"/>
      <w:b/>
      <w:sz w:val="24"/>
      <w:szCs w:val="24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5182D"/>
    <w:rPr>
      <w:rFonts w:ascii="Times New Roman" w:eastAsia="SimSun" w:hAnsi="Times New Roman" w:cs="Times New Roman"/>
      <w:b/>
      <w:i/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5182D"/>
    <w:rPr>
      <w:rFonts w:ascii="Times New Roman" w:eastAsia="SimSun" w:hAnsi="Times New Roman" w:cs="Times New Roman"/>
      <w:b/>
      <w:sz w:val="24"/>
      <w:szCs w:val="24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5182D"/>
    <w:rPr>
      <w:rFonts w:ascii="Times New Roman" w:eastAsia="SimSun" w:hAnsi="Times New Roman"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5182D"/>
    <w:rPr>
      <w:rFonts w:ascii="Times New Roman" w:eastAsia="SimSun" w:hAnsi="Times New Roman" w:cs="Times New Roman"/>
      <w:i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5182D"/>
    <w:rPr>
      <w:rFonts w:ascii="Arial" w:eastAsia="SimSun" w:hAnsi="Arial"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65182D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5182D"/>
    <w:pPr>
      <w:ind w:left="720"/>
    </w:pPr>
    <w:rPr>
      <w:rFonts w:ascii="Arial" w:eastAsia="SimSun" w:hAnsi="Arial"/>
      <w:color w:val="FFFFFF"/>
      <w:szCs w:val="51"/>
      <w:lang w:eastAsia="ru-RU"/>
    </w:rPr>
  </w:style>
  <w:style w:type="character" w:styleId="Hyperlink">
    <w:name w:val="Hyperlink"/>
    <w:basedOn w:val="DefaultParagraphFont"/>
    <w:uiPriority w:val="99"/>
    <w:rsid w:val="0065182D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65182D"/>
    <w:rPr>
      <w:rFonts w:ascii="Arial" w:eastAsia="SimHei" w:hAnsi="Arial" w:cs="Arial"/>
      <w:sz w:val="20"/>
      <w:lang w:eastAsia="ru-RU"/>
    </w:rPr>
  </w:style>
  <w:style w:type="character" w:customStyle="1" w:styleId="translation-chunk">
    <w:name w:val="translation-chunk"/>
    <w:basedOn w:val="DefaultParagraphFont"/>
    <w:uiPriority w:val="99"/>
    <w:rsid w:val="0065182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182D"/>
    <w:pPr>
      <w:tabs>
        <w:tab w:val="center" w:pos="4153"/>
        <w:tab w:val="right" w:pos="8306"/>
      </w:tabs>
      <w:suppressAutoHyphens/>
      <w:snapToGrid w:val="0"/>
      <w:spacing w:after="0" w:line="240" w:lineRule="auto"/>
    </w:pPr>
    <w:rPr>
      <w:rFonts w:ascii="Times New Roman" w:eastAsia="SimSun" w:hAnsi="Times New Roman"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182D"/>
    <w:rPr>
      <w:rFonts w:ascii="Times New Roman" w:eastAsia="SimSun" w:hAnsi="Times New Roman" w:cs="Times New Roman"/>
      <w:sz w:val="18"/>
      <w:szCs w:val="18"/>
      <w:lang w:eastAsia="ar-SA" w:bidi="ar-SA"/>
    </w:rPr>
  </w:style>
  <w:style w:type="paragraph" w:styleId="Header">
    <w:name w:val="header"/>
    <w:basedOn w:val="Normal"/>
    <w:link w:val="HeaderChar"/>
    <w:uiPriority w:val="99"/>
    <w:rsid w:val="0065182D"/>
    <w:pPr>
      <w:tabs>
        <w:tab w:val="center" w:pos="4153"/>
        <w:tab w:val="right" w:pos="8306"/>
      </w:tabs>
      <w:suppressAutoHyphens/>
      <w:snapToGrid w:val="0"/>
      <w:spacing w:after="0" w:line="240" w:lineRule="auto"/>
    </w:pPr>
    <w:rPr>
      <w:rFonts w:ascii="Times New Roman" w:eastAsia="SimSun" w:hAnsi="Times New Roman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182D"/>
    <w:rPr>
      <w:rFonts w:ascii="Times New Roman" w:eastAsia="SimSun" w:hAnsi="Times New Roman" w:cs="Times New Roman"/>
      <w:sz w:val="18"/>
      <w:szCs w:val="18"/>
      <w:lang w:eastAsia="ar-SA" w:bidi="ar-SA"/>
    </w:rPr>
  </w:style>
  <w:style w:type="table" w:styleId="TableGrid">
    <w:name w:val="Table Grid"/>
    <w:basedOn w:val="TableNormal"/>
    <w:uiPriority w:val="99"/>
    <w:rsid w:val="0065182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518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1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1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B202E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5939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9.bin"/><Relationship Id="rId205" Type="http://schemas.openxmlformats.org/officeDocument/2006/relationships/oleObject" Target="embeddings/oleObject123.bin"/><Relationship Id="rId226" Type="http://schemas.openxmlformats.org/officeDocument/2006/relationships/hyperlink" Target="http://www.itu.int/dms_pubrec/itu-r/rec/bs/R-REC-BS.645-2-199203-I!!PDF-E.pdf" TargetMode="Externa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100.bin"/><Relationship Id="rId216" Type="http://schemas.openxmlformats.org/officeDocument/2006/relationships/image" Target="media/image80.png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image" Target="media/image68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55" Type="http://schemas.openxmlformats.org/officeDocument/2006/relationships/image" Target="media/image73.wmf"/><Relationship Id="rId171" Type="http://schemas.openxmlformats.org/officeDocument/2006/relationships/oleObject" Target="embeddings/oleObject91.bin"/><Relationship Id="rId176" Type="http://schemas.openxmlformats.org/officeDocument/2006/relationships/oleObject" Target="embeddings/oleObject95.bin"/><Relationship Id="rId192" Type="http://schemas.openxmlformats.org/officeDocument/2006/relationships/oleObject" Target="embeddings/oleObject110.bin"/><Relationship Id="rId197" Type="http://schemas.openxmlformats.org/officeDocument/2006/relationships/oleObject" Target="embeddings/oleObject115.bin"/><Relationship Id="rId206" Type="http://schemas.openxmlformats.org/officeDocument/2006/relationships/oleObject" Target="embeddings/oleObject124.bin"/><Relationship Id="rId227" Type="http://schemas.openxmlformats.org/officeDocument/2006/relationships/hyperlink" Target="http://ru.convdocs.org/docs/index-171788.html" TargetMode="External"/><Relationship Id="rId201" Type="http://schemas.openxmlformats.org/officeDocument/2006/relationships/oleObject" Target="embeddings/oleObject119.bin"/><Relationship Id="rId222" Type="http://schemas.openxmlformats.org/officeDocument/2006/relationships/hyperlink" Target="http://eek.diary.ru/p178707231.htm" TargetMode="Externa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6.bin"/><Relationship Id="rId182" Type="http://schemas.openxmlformats.org/officeDocument/2006/relationships/oleObject" Target="embeddings/oleObject101.bin"/><Relationship Id="rId187" Type="http://schemas.openxmlformats.org/officeDocument/2006/relationships/oleObject" Target="embeddings/oleObject105.bin"/><Relationship Id="rId217" Type="http://schemas.openxmlformats.org/officeDocument/2006/relationships/oleObject" Target="embeddings/oleObject13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78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4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16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11.bin"/><Relationship Id="rId202" Type="http://schemas.openxmlformats.org/officeDocument/2006/relationships/oleObject" Target="embeddings/oleObject120.bin"/><Relationship Id="rId207" Type="http://schemas.openxmlformats.org/officeDocument/2006/relationships/oleObject" Target="embeddings/oleObject125.bin"/><Relationship Id="rId223" Type="http://schemas.openxmlformats.org/officeDocument/2006/relationships/hyperlink" Target="http://eek.diary.ru/p178707231.htm" TargetMode="External"/><Relationship Id="rId22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6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102.bin"/><Relationship Id="rId213" Type="http://schemas.openxmlformats.org/officeDocument/2006/relationships/oleObject" Target="embeddings/oleObject129.bin"/><Relationship Id="rId218" Type="http://schemas.openxmlformats.org/officeDocument/2006/relationships/image" Target="media/image81.png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png"/><Relationship Id="rId157" Type="http://schemas.openxmlformats.org/officeDocument/2006/relationships/image" Target="media/image74.wmf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12.bin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21.bin"/><Relationship Id="rId208" Type="http://schemas.openxmlformats.org/officeDocument/2006/relationships/oleObject" Target="embeddings/oleObject126.bin"/><Relationship Id="rId229" Type="http://schemas.openxmlformats.org/officeDocument/2006/relationships/header" Target="header2.xml"/><Relationship Id="rId19" Type="http://schemas.openxmlformats.org/officeDocument/2006/relationships/oleObject" Target="embeddings/oleObject5.bin"/><Relationship Id="rId224" Type="http://schemas.openxmlformats.org/officeDocument/2006/relationships/hyperlink" Target="http://eek.diary.ru/p178707231.htm" TargetMode="Externa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8.bin"/><Relationship Id="rId8" Type="http://schemas.openxmlformats.org/officeDocument/2006/relationships/image" Target="media/image2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7.bin"/><Relationship Id="rId219" Type="http://schemas.openxmlformats.org/officeDocument/2006/relationships/image" Target="http://josefsson.org/openwrt/dongle.png" TargetMode="External"/><Relationship Id="rId3" Type="http://schemas.openxmlformats.org/officeDocument/2006/relationships/settings" Target="settings.xml"/><Relationship Id="rId214" Type="http://schemas.openxmlformats.org/officeDocument/2006/relationships/image" Target="media/image79.png"/><Relationship Id="rId230" Type="http://schemas.openxmlformats.org/officeDocument/2006/relationships/footer" Target="footer1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8.bin"/><Relationship Id="rId195" Type="http://schemas.openxmlformats.org/officeDocument/2006/relationships/oleObject" Target="embeddings/oleObject113.bin"/><Relationship Id="rId209" Type="http://schemas.openxmlformats.org/officeDocument/2006/relationships/oleObject" Target="embeddings/oleObject127.bin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22.bin"/><Relationship Id="rId220" Type="http://schemas.openxmlformats.org/officeDocument/2006/relationships/image" Target="media/image82.png"/><Relationship Id="rId225" Type="http://schemas.openxmlformats.org/officeDocument/2006/relationships/hyperlink" Target="http://eek.diary.ru/p178707231.htm" TargetMode="External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4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104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oleObject" Target="embeddings/oleObject99.bin"/><Relationship Id="rId210" Type="http://schemas.openxmlformats.org/officeDocument/2006/relationships/image" Target="media/image77.wmf"/><Relationship Id="rId215" Type="http://schemas.openxmlformats.org/officeDocument/2006/relationships/oleObject" Target="embeddings/oleObject130.bin"/><Relationship Id="rId26" Type="http://schemas.openxmlformats.org/officeDocument/2006/relationships/image" Target="media/image12.wmf"/><Relationship Id="rId231" Type="http://schemas.openxmlformats.org/officeDocument/2006/relationships/fontTable" Target="fontTable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8.bin"/><Relationship Id="rId16" Type="http://schemas.openxmlformats.org/officeDocument/2006/relationships/image" Target="media/image7.wmf"/><Relationship Id="rId221" Type="http://schemas.openxmlformats.org/officeDocument/2006/relationships/hyperlink" Target="http://www.silence-ip.org/site/fileadmin/public_reports/SILENCE_" TargetMode="External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5.bin"/><Relationship Id="rId186" Type="http://schemas.openxmlformats.org/officeDocument/2006/relationships/image" Target="media/image76.wmf"/><Relationship Id="rId211" Type="http://schemas.openxmlformats.org/officeDocument/2006/relationships/oleObject" Target="embeddings/oleObject128.bin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36</Pages>
  <Words>6791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</dc:creator>
  <cp:keywords/>
  <dc:description/>
  <cp:lastModifiedBy>Sergey</cp:lastModifiedBy>
  <cp:revision>30</cp:revision>
  <dcterms:created xsi:type="dcterms:W3CDTF">2016-06-24T11:16:00Z</dcterms:created>
  <dcterms:modified xsi:type="dcterms:W3CDTF">2016-09-26T07:56:00Z</dcterms:modified>
</cp:coreProperties>
</file>